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57" w:rsidRDefault="00A67710">
      <w:pPr>
        <w:jc w:val="center"/>
      </w:pPr>
      <w:r>
        <w:rPr>
          <w:b/>
          <w:sz w:val="30"/>
        </w:rPr>
        <w:t>PH</w:t>
      </w:r>
      <w:r>
        <w:rPr>
          <w:b/>
          <w:sz w:val="30"/>
        </w:rPr>
        <w:t>Ụ</w:t>
      </w:r>
      <w:r>
        <w:rPr>
          <w:b/>
          <w:sz w:val="30"/>
        </w:rPr>
        <w:t xml:space="preserve"> L</w:t>
      </w:r>
      <w:r>
        <w:rPr>
          <w:b/>
          <w:sz w:val="30"/>
        </w:rPr>
        <w:t>Ụ</w:t>
      </w:r>
      <w:r>
        <w:rPr>
          <w:b/>
          <w:sz w:val="30"/>
        </w:rPr>
        <w:t>C 04</w:t>
      </w:r>
    </w:p>
    <w:p w:rsidR="008C3B57" w:rsidRDefault="00A67710">
      <w:pPr>
        <w:jc w:val="center"/>
      </w:pPr>
      <w:r>
        <w:rPr>
          <w:b/>
          <w:sz w:val="28"/>
        </w:rPr>
        <w:t>DANH M</w:t>
      </w:r>
      <w:r>
        <w:rPr>
          <w:b/>
          <w:sz w:val="28"/>
        </w:rPr>
        <w:t>Ụ</w:t>
      </w:r>
      <w:r>
        <w:rPr>
          <w:b/>
          <w:sz w:val="28"/>
        </w:rPr>
        <w:t>C CÁC TUY</w:t>
      </w:r>
      <w:r>
        <w:rPr>
          <w:b/>
          <w:sz w:val="28"/>
        </w:rPr>
        <w:t>Ế</w:t>
      </w:r>
      <w:r>
        <w:rPr>
          <w:b/>
          <w:sz w:val="28"/>
        </w:rPr>
        <w:t>N PH</w:t>
      </w:r>
      <w:r>
        <w:rPr>
          <w:b/>
          <w:sz w:val="28"/>
        </w:rPr>
        <w:t>Ố</w:t>
      </w:r>
      <w:r>
        <w:rPr>
          <w:b/>
          <w:sz w:val="28"/>
        </w:rPr>
        <w:t>, TR</w:t>
      </w:r>
      <w:r>
        <w:rPr>
          <w:b/>
          <w:sz w:val="28"/>
        </w:rPr>
        <w:t>Ụ</w:t>
      </w:r>
      <w:r>
        <w:rPr>
          <w:b/>
          <w:sz w:val="28"/>
        </w:rPr>
        <w:t>C ĐƯ</w:t>
      </w:r>
      <w:r>
        <w:rPr>
          <w:b/>
          <w:sz w:val="28"/>
        </w:rPr>
        <w:t>Ờ</w:t>
      </w:r>
      <w:r>
        <w:rPr>
          <w:b/>
          <w:sz w:val="28"/>
        </w:rPr>
        <w:t>NG VÀ KHU V</w:t>
      </w:r>
      <w:r>
        <w:rPr>
          <w:b/>
          <w:sz w:val="28"/>
        </w:rPr>
        <w:t>Ự</w:t>
      </w:r>
      <w:r>
        <w:rPr>
          <w:b/>
          <w:sz w:val="28"/>
        </w:rPr>
        <w:t>C ÁP D</w:t>
      </w:r>
      <w:r>
        <w:rPr>
          <w:b/>
          <w:sz w:val="28"/>
        </w:rPr>
        <w:t>Ụ</w:t>
      </w:r>
      <w:r>
        <w:rPr>
          <w:b/>
          <w:sz w:val="28"/>
        </w:rPr>
        <w:t>NG</w:t>
      </w:r>
      <w:r>
        <w:rPr>
          <w:b/>
          <w:sz w:val="28"/>
        </w:rPr>
        <w:br/>
        <w:t>THEO T</w:t>
      </w:r>
      <w:r>
        <w:rPr>
          <w:b/>
          <w:sz w:val="28"/>
        </w:rPr>
        <w:t>Ừ</w:t>
      </w:r>
      <w:r>
        <w:rPr>
          <w:b/>
          <w:sz w:val="28"/>
        </w:rPr>
        <w:t>NG VÙNG KHÔNG GIAN QU</w:t>
      </w:r>
      <w:r>
        <w:rPr>
          <w:b/>
          <w:sz w:val="28"/>
        </w:rPr>
        <w:t>Ả</w:t>
      </w:r>
      <w:r>
        <w:rPr>
          <w:b/>
          <w:sz w:val="28"/>
        </w:rPr>
        <w:t>NG CÁO</w:t>
      </w:r>
    </w:p>
    <w:p w:rsidR="008C3B57" w:rsidRDefault="00A67710">
      <w:pPr>
        <w:jc w:val="center"/>
        <w:rPr>
          <w:i/>
        </w:rPr>
      </w:pPr>
      <w:r>
        <w:rPr>
          <w:i/>
        </w:rPr>
        <w:t>(Kèm theo Đ</w:t>
      </w:r>
      <w:r>
        <w:rPr>
          <w:i/>
        </w:rPr>
        <w:t>ề</w:t>
      </w:r>
      <w:r>
        <w:rPr>
          <w:i/>
        </w:rPr>
        <w:t xml:space="preserve"> án phát tri</w:t>
      </w:r>
      <w:r>
        <w:rPr>
          <w:i/>
        </w:rPr>
        <w:t>ể</w:t>
      </w:r>
      <w:r>
        <w:rPr>
          <w:i/>
        </w:rPr>
        <w:t>n ho</w:t>
      </w:r>
      <w:r>
        <w:rPr>
          <w:i/>
        </w:rPr>
        <w:t>ạ</w:t>
      </w:r>
      <w:r>
        <w:rPr>
          <w:i/>
        </w:rPr>
        <w:t>t đ</w:t>
      </w:r>
      <w:r>
        <w:rPr>
          <w:i/>
        </w:rPr>
        <w:t>ộ</w:t>
      </w:r>
      <w:r>
        <w:rPr>
          <w:i/>
        </w:rPr>
        <w:t>ng qu</w:t>
      </w:r>
      <w:r>
        <w:rPr>
          <w:i/>
        </w:rPr>
        <w:t>ả</w:t>
      </w:r>
      <w:r>
        <w:rPr>
          <w:i/>
        </w:rPr>
        <w:t>ng cáo trên đ</w:t>
      </w:r>
      <w:r>
        <w:rPr>
          <w:i/>
        </w:rPr>
        <w:t>ị</w:t>
      </w:r>
      <w:r>
        <w:rPr>
          <w:i/>
        </w:rPr>
        <w:t>a bàn thành ph</w:t>
      </w:r>
      <w:r>
        <w:rPr>
          <w:i/>
        </w:rPr>
        <w:t>ố</w:t>
      </w:r>
      <w:r>
        <w:rPr>
          <w:i/>
        </w:rPr>
        <w:t xml:space="preserve"> Hà N</w:t>
      </w:r>
      <w:r>
        <w:rPr>
          <w:i/>
        </w:rPr>
        <w:t>ộ</w:t>
      </w:r>
      <w:r>
        <w:rPr>
          <w:i/>
        </w:rPr>
        <w:t>i đ</w:t>
      </w:r>
      <w:r>
        <w:rPr>
          <w:i/>
        </w:rPr>
        <w:t>ế</w:t>
      </w:r>
      <w:r>
        <w:rPr>
          <w:i/>
        </w:rPr>
        <w:t>n năm 2030, t</w:t>
      </w:r>
      <w:r>
        <w:rPr>
          <w:i/>
        </w:rPr>
        <w:t>ầ</w:t>
      </w:r>
      <w:r>
        <w:rPr>
          <w:i/>
        </w:rPr>
        <w:t>m nhìn đ</w:t>
      </w:r>
      <w:r>
        <w:rPr>
          <w:i/>
        </w:rPr>
        <w:t>ế</w:t>
      </w:r>
      <w:r>
        <w:rPr>
          <w:i/>
        </w:rPr>
        <w:t>n năm 2045)</w:t>
      </w:r>
    </w:p>
    <w:p w:rsidR="00F9212D" w:rsidRDefault="00F9212D">
      <w:pPr>
        <w:jc w:val="center"/>
      </w:pPr>
    </w:p>
    <w:p w:rsidR="008C3B57" w:rsidRPr="005420D3" w:rsidRDefault="00A67710" w:rsidP="005420D3">
      <w:pPr>
        <w:spacing w:before="120" w:after="120" w:line="276" w:lineRule="auto"/>
        <w:jc w:val="both"/>
        <w:rPr>
          <w:sz w:val="28"/>
          <w:szCs w:val="28"/>
        </w:rPr>
      </w:pPr>
      <w:r w:rsidRPr="005420D3">
        <w:rPr>
          <w:b/>
          <w:sz w:val="28"/>
          <w:szCs w:val="28"/>
        </w:rPr>
        <w:t>I. M</w:t>
      </w:r>
      <w:r w:rsidRPr="005420D3">
        <w:rPr>
          <w:b/>
          <w:sz w:val="28"/>
          <w:szCs w:val="28"/>
        </w:rPr>
        <w:t>Ụ</w:t>
      </w:r>
      <w:r w:rsidRPr="005420D3">
        <w:rPr>
          <w:b/>
          <w:sz w:val="28"/>
          <w:szCs w:val="28"/>
        </w:rPr>
        <w:t>C ĐÍCH, PH</w:t>
      </w:r>
      <w:r w:rsidRPr="005420D3">
        <w:rPr>
          <w:b/>
          <w:sz w:val="28"/>
          <w:szCs w:val="28"/>
        </w:rPr>
        <w:t>Ạ</w:t>
      </w:r>
      <w:r w:rsidRPr="005420D3">
        <w:rPr>
          <w:b/>
          <w:sz w:val="28"/>
          <w:szCs w:val="28"/>
        </w:rPr>
        <w:t>M VI VÀ NGUYÊN T</w:t>
      </w:r>
      <w:r w:rsidRPr="005420D3">
        <w:rPr>
          <w:b/>
          <w:sz w:val="28"/>
          <w:szCs w:val="28"/>
        </w:rPr>
        <w:t>Ắ</w:t>
      </w:r>
      <w:r w:rsidRPr="005420D3">
        <w:rPr>
          <w:b/>
          <w:sz w:val="28"/>
          <w:szCs w:val="28"/>
        </w:rPr>
        <w:t>C L</w:t>
      </w:r>
      <w:r w:rsidRPr="005420D3">
        <w:rPr>
          <w:b/>
          <w:sz w:val="28"/>
          <w:szCs w:val="28"/>
        </w:rPr>
        <w:t>Ậ</w:t>
      </w:r>
      <w:r w:rsidRPr="005420D3">
        <w:rPr>
          <w:b/>
          <w:sz w:val="28"/>
          <w:szCs w:val="28"/>
        </w:rPr>
        <w:t xml:space="preserve">P </w:t>
      </w:r>
      <w:r w:rsidRPr="005420D3">
        <w:rPr>
          <w:b/>
          <w:sz w:val="28"/>
          <w:szCs w:val="28"/>
        </w:rPr>
        <w:t>DANH M</w:t>
      </w:r>
      <w:r w:rsidRPr="005420D3">
        <w:rPr>
          <w:b/>
          <w:sz w:val="28"/>
          <w:szCs w:val="28"/>
        </w:rPr>
        <w:t>Ụ</w:t>
      </w:r>
      <w:r w:rsidRPr="005420D3">
        <w:rPr>
          <w:b/>
          <w:sz w:val="28"/>
          <w:szCs w:val="28"/>
        </w:rPr>
        <w:t>C</w:t>
      </w:r>
    </w:p>
    <w:p w:rsidR="008C3B57" w:rsidRPr="005420D3" w:rsidRDefault="00A67710" w:rsidP="005420D3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5420D3">
        <w:rPr>
          <w:sz w:val="28"/>
          <w:szCs w:val="28"/>
        </w:rPr>
        <w:t>Danh m</w:t>
      </w:r>
      <w:r w:rsidRPr="005420D3">
        <w:rPr>
          <w:sz w:val="28"/>
          <w:szCs w:val="28"/>
        </w:rPr>
        <w:t>ụ</w:t>
      </w:r>
      <w:r w:rsidRPr="005420D3">
        <w:rPr>
          <w:sz w:val="28"/>
          <w:szCs w:val="28"/>
        </w:rPr>
        <w:t>c là công c</w:t>
      </w:r>
      <w:r w:rsidRPr="005420D3">
        <w:rPr>
          <w:sz w:val="28"/>
          <w:szCs w:val="28"/>
        </w:rPr>
        <w:t>ụ</w:t>
      </w:r>
      <w:r w:rsidRPr="005420D3">
        <w:rPr>
          <w:sz w:val="28"/>
          <w:szCs w:val="28"/>
        </w:rPr>
        <w:t xml:space="preserve"> tra c</w:t>
      </w:r>
      <w:r w:rsidRPr="005420D3">
        <w:rPr>
          <w:sz w:val="28"/>
          <w:szCs w:val="28"/>
        </w:rPr>
        <w:t>ứ</w:t>
      </w:r>
      <w:r w:rsidRPr="005420D3">
        <w:rPr>
          <w:sz w:val="28"/>
          <w:szCs w:val="28"/>
        </w:rPr>
        <w:t>u, xác đ</w:t>
      </w:r>
      <w:r w:rsidRPr="005420D3">
        <w:rPr>
          <w:sz w:val="28"/>
          <w:szCs w:val="28"/>
        </w:rPr>
        <w:t>ị</w:t>
      </w:r>
      <w:r w:rsidRPr="005420D3">
        <w:rPr>
          <w:sz w:val="28"/>
          <w:szCs w:val="28"/>
        </w:rPr>
        <w:t>nh các tuy</w:t>
      </w:r>
      <w:r w:rsidRPr="005420D3">
        <w:rPr>
          <w:sz w:val="28"/>
          <w:szCs w:val="28"/>
        </w:rPr>
        <w:t>ế</w:t>
      </w:r>
      <w:r w:rsidRPr="005420D3">
        <w:rPr>
          <w:sz w:val="28"/>
          <w:szCs w:val="28"/>
        </w:rPr>
        <w:t>n ph</w:t>
      </w:r>
      <w:r w:rsidRPr="005420D3">
        <w:rPr>
          <w:sz w:val="28"/>
          <w:szCs w:val="28"/>
        </w:rPr>
        <w:t>ố</w:t>
      </w:r>
      <w:r w:rsidRPr="005420D3">
        <w:rPr>
          <w:sz w:val="28"/>
          <w:szCs w:val="28"/>
        </w:rPr>
        <w:t>, tr</w:t>
      </w:r>
      <w:r w:rsidRPr="005420D3">
        <w:rPr>
          <w:sz w:val="28"/>
          <w:szCs w:val="28"/>
        </w:rPr>
        <w:t>ụ</w:t>
      </w:r>
      <w:r w:rsidRPr="005420D3">
        <w:rPr>
          <w:sz w:val="28"/>
          <w:szCs w:val="28"/>
        </w:rPr>
        <w:t>c đư</w:t>
      </w:r>
      <w:r w:rsidRPr="005420D3">
        <w:rPr>
          <w:sz w:val="28"/>
          <w:szCs w:val="28"/>
        </w:rPr>
        <w:t>ờ</w:t>
      </w:r>
      <w:r w:rsidRPr="005420D3">
        <w:rPr>
          <w:sz w:val="28"/>
          <w:szCs w:val="28"/>
        </w:rPr>
        <w:t>ng, khu v</w:t>
      </w:r>
      <w:r w:rsidRPr="005420D3">
        <w:rPr>
          <w:sz w:val="28"/>
          <w:szCs w:val="28"/>
        </w:rPr>
        <w:t>ự</w:t>
      </w:r>
      <w:r w:rsidRPr="005420D3">
        <w:rPr>
          <w:sz w:val="28"/>
          <w:szCs w:val="28"/>
        </w:rPr>
        <w:t>c và đo</w:t>
      </w:r>
      <w:r w:rsidRPr="005420D3">
        <w:rPr>
          <w:sz w:val="28"/>
          <w:szCs w:val="28"/>
        </w:rPr>
        <w:t>ạ</w:t>
      </w:r>
      <w:r w:rsidRPr="005420D3">
        <w:rPr>
          <w:sz w:val="28"/>
          <w:szCs w:val="28"/>
        </w:rPr>
        <w:t>n tuy</w:t>
      </w:r>
      <w:r w:rsidRPr="005420D3">
        <w:rPr>
          <w:sz w:val="28"/>
          <w:szCs w:val="28"/>
        </w:rPr>
        <w:t>ế</w:t>
      </w:r>
      <w:r w:rsidRPr="005420D3">
        <w:rPr>
          <w:sz w:val="28"/>
          <w:szCs w:val="28"/>
        </w:rPr>
        <w:t>n thu</w:t>
      </w:r>
      <w:r w:rsidRPr="005420D3">
        <w:rPr>
          <w:sz w:val="28"/>
          <w:szCs w:val="28"/>
        </w:rPr>
        <w:t>ộ</w:t>
      </w:r>
      <w:r w:rsidRPr="005420D3">
        <w:rPr>
          <w:sz w:val="28"/>
          <w:szCs w:val="28"/>
        </w:rPr>
        <w:t>c t</w:t>
      </w:r>
      <w:r w:rsidRPr="005420D3">
        <w:rPr>
          <w:sz w:val="28"/>
          <w:szCs w:val="28"/>
        </w:rPr>
        <w:t>ừ</w:t>
      </w:r>
      <w:r w:rsidRPr="005420D3">
        <w:rPr>
          <w:sz w:val="28"/>
          <w:szCs w:val="28"/>
        </w:rPr>
        <w:t>ng vùn</w:t>
      </w:r>
      <w:bookmarkStart w:id="0" w:name="_GoBack"/>
      <w:bookmarkEnd w:id="0"/>
      <w:r w:rsidRPr="005420D3">
        <w:rPr>
          <w:sz w:val="28"/>
          <w:szCs w:val="28"/>
        </w:rPr>
        <w:t>g không gian qu</w:t>
      </w:r>
      <w:r w:rsidRPr="005420D3">
        <w:rPr>
          <w:sz w:val="28"/>
          <w:szCs w:val="28"/>
        </w:rPr>
        <w:t>ả</w:t>
      </w:r>
      <w:r w:rsidRPr="005420D3">
        <w:rPr>
          <w:sz w:val="28"/>
          <w:szCs w:val="28"/>
        </w:rPr>
        <w:t>ng cáo; làm cơ s</w:t>
      </w:r>
      <w:r w:rsidRPr="005420D3">
        <w:rPr>
          <w:sz w:val="28"/>
          <w:szCs w:val="28"/>
        </w:rPr>
        <w:t>ở</w:t>
      </w:r>
      <w:r w:rsidRPr="005420D3">
        <w:rPr>
          <w:sz w:val="28"/>
          <w:szCs w:val="28"/>
        </w:rPr>
        <w:t xml:space="preserve"> l</w:t>
      </w:r>
      <w:r w:rsidRPr="005420D3">
        <w:rPr>
          <w:sz w:val="28"/>
          <w:szCs w:val="28"/>
        </w:rPr>
        <w:t>ự</w:t>
      </w:r>
      <w:r w:rsidRPr="005420D3">
        <w:rPr>
          <w:sz w:val="28"/>
          <w:szCs w:val="28"/>
        </w:rPr>
        <w:t>a ch</w:t>
      </w:r>
      <w:r w:rsidRPr="005420D3">
        <w:rPr>
          <w:sz w:val="28"/>
          <w:szCs w:val="28"/>
        </w:rPr>
        <w:t>ọ</w:t>
      </w:r>
      <w:r w:rsidRPr="005420D3">
        <w:rPr>
          <w:sz w:val="28"/>
          <w:szCs w:val="28"/>
        </w:rPr>
        <w:t>n lo</w:t>
      </w:r>
      <w:r w:rsidRPr="005420D3">
        <w:rPr>
          <w:sz w:val="28"/>
          <w:szCs w:val="28"/>
        </w:rPr>
        <w:t>ạ</w:t>
      </w:r>
      <w:r w:rsidRPr="005420D3">
        <w:rPr>
          <w:sz w:val="28"/>
          <w:szCs w:val="28"/>
        </w:rPr>
        <w:t>i hình, quy mô, m</w:t>
      </w:r>
      <w:r w:rsidRPr="005420D3">
        <w:rPr>
          <w:sz w:val="28"/>
          <w:szCs w:val="28"/>
        </w:rPr>
        <w:t>ậ</w:t>
      </w:r>
      <w:r w:rsidRPr="005420D3">
        <w:rPr>
          <w:sz w:val="28"/>
          <w:szCs w:val="28"/>
        </w:rPr>
        <w:t>t đ</w:t>
      </w:r>
      <w:r w:rsidRPr="005420D3">
        <w:rPr>
          <w:sz w:val="28"/>
          <w:szCs w:val="28"/>
        </w:rPr>
        <w:t>ộ</w:t>
      </w:r>
      <w:r w:rsidRPr="005420D3">
        <w:rPr>
          <w:sz w:val="28"/>
          <w:szCs w:val="28"/>
        </w:rPr>
        <w:t xml:space="preserve"> và m</w:t>
      </w:r>
      <w:r w:rsidRPr="005420D3">
        <w:rPr>
          <w:sz w:val="28"/>
          <w:szCs w:val="28"/>
        </w:rPr>
        <w:t>ứ</w:t>
      </w:r>
      <w:r w:rsidRPr="005420D3">
        <w:rPr>
          <w:sz w:val="28"/>
          <w:szCs w:val="28"/>
        </w:rPr>
        <w:t>c đ</w:t>
      </w:r>
      <w:r w:rsidRPr="005420D3">
        <w:rPr>
          <w:sz w:val="28"/>
          <w:szCs w:val="28"/>
        </w:rPr>
        <w:t>ộ</w:t>
      </w:r>
      <w:r w:rsidRPr="005420D3">
        <w:rPr>
          <w:sz w:val="28"/>
          <w:szCs w:val="28"/>
        </w:rPr>
        <w:t xml:space="preserve"> ki</w:t>
      </w:r>
      <w:r w:rsidRPr="005420D3">
        <w:rPr>
          <w:sz w:val="28"/>
          <w:szCs w:val="28"/>
        </w:rPr>
        <w:t>ể</w:t>
      </w:r>
      <w:r w:rsidRPr="005420D3">
        <w:rPr>
          <w:sz w:val="28"/>
          <w:szCs w:val="28"/>
        </w:rPr>
        <w:t>m soát qu</w:t>
      </w:r>
      <w:r w:rsidRPr="005420D3">
        <w:rPr>
          <w:sz w:val="28"/>
          <w:szCs w:val="28"/>
        </w:rPr>
        <w:t>ả</w:t>
      </w:r>
      <w:r w:rsidRPr="005420D3">
        <w:rPr>
          <w:sz w:val="28"/>
          <w:szCs w:val="28"/>
        </w:rPr>
        <w:t>ng cáo.</w:t>
      </w:r>
    </w:p>
    <w:p w:rsidR="008C3B57" w:rsidRPr="005420D3" w:rsidRDefault="00A67710" w:rsidP="005420D3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5420D3">
        <w:rPr>
          <w:sz w:val="28"/>
          <w:szCs w:val="28"/>
        </w:rPr>
        <w:t>Danh m</w:t>
      </w:r>
      <w:r w:rsidRPr="005420D3">
        <w:rPr>
          <w:sz w:val="28"/>
          <w:szCs w:val="28"/>
        </w:rPr>
        <w:t>ụ</w:t>
      </w:r>
      <w:r w:rsidRPr="005420D3">
        <w:rPr>
          <w:sz w:val="28"/>
          <w:szCs w:val="28"/>
        </w:rPr>
        <w:t>c đư</w:t>
      </w:r>
      <w:r w:rsidRPr="005420D3">
        <w:rPr>
          <w:sz w:val="28"/>
          <w:szCs w:val="28"/>
        </w:rPr>
        <w:t>ợ</w:t>
      </w:r>
      <w:r w:rsidRPr="005420D3">
        <w:rPr>
          <w:sz w:val="28"/>
          <w:szCs w:val="28"/>
        </w:rPr>
        <w:t>c t</w:t>
      </w:r>
      <w:r w:rsidRPr="005420D3">
        <w:rPr>
          <w:sz w:val="28"/>
          <w:szCs w:val="28"/>
        </w:rPr>
        <w:t>ổ</w:t>
      </w:r>
      <w:r w:rsidRPr="005420D3">
        <w:rPr>
          <w:sz w:val="28"/>
          <w:szCs w:val="28"/>
        </w:rPr>
        <w:t xml:space="preserve"> ch</w:t>
      </w:r>
      <w:r w:rsidRPr="005420D3">
        <w:rPr>
          <w:sz w:val="28"/>
          <w:szCs w:val="28"/>
        </w:rPr>
        <w:t>ứ</w:t>
      </w:r>
      <w:r w:rsidRPr="005420D3">
        <w:rPr>
          <w:sz w:val="28"/>
          <w:szCs w:val="28"/>
        </w:rPr>
        <w:t xml:space="preserve">c theo 08 vùng không gian </w:t>
      </w:r>
      <w:r w:rsidRPr="005420D3">
        <w:rPr>
          <w:sz w:val="28"/>
          <w:szCs w:val="28"/>
        </w:rPr>
        <w:t>c</w:t>
      </w:r>
      <w:r w:rsidRPr="005420D3">
        <w:rPr>
          <w:sz w:val="28"/>
          <w:szCs w:val="28"/>
        </w:rPr>
        <w:t>ủ</w:t>
      </w:r>
      <w:r w:rsidRPr="005420D3">
        <w:rPr>
          <w:sz w:val="28"/>
          <w:szCs w:val="28"/>
        </w:rPr>
        <w:t>a Đ</w:t>
      </w:r>
      <w:r w:rsidRPr="005420D3">
        <w:rPr>
          <w:sz w:val="28"/>
          <w:szCs w:val="28"/>
        </w:rPr>
        <w:t>ề</w:t>
      </w:r>
      <w:r w:rsidRPr="005420D3">
        <w:rPr>
          <w:sz w:val="28"/>
          <w:szCs w:val="28"/>
        </w:rPr>
        <w:t xml:space="preserve"> án; riêng Vùng I đư</w:t>
      </w:r>
      <w:r w:rsidRPr="005420D3">
        <w:rPr>
          <w:sz w:val="28"/>
          <w:szCs w:val="28"/>
        </w:rPr>
        <w:t>ợ</w:t>
      </w:r>
      <w:r w:rsidRPr="005420D3">
        <w:rPr>
          <w:sz w:val="28"/>
          <w:szCs w:val="28"/>
        </w:rPr>
        <w:t>c chia thành 05 ti</w:t>
      </w:r>
      <w:r w:rsidRPr="005420D3">
        <w:rPr>
          <w:sz w:val="28"/>
          <w:szCs w:val="28"/>
        </w:rPr>
        <w:t>ể</w:t>
      </w:r>
      <w:r w:rsidRPr="005420D3">
        <w:rPr>
          <w:sz w:val="28"/>
          <w:szCs w:val="28"/>
        </w:rPr>
        <w:t>u vùng IA, IB, IC, ID, IE đ</w:t>
      </w:r>
      <w:r w:rsidRPr="005420D3">
        <w:rPr>
          <w:sz w:val="28"/>
          <w:szCs w:val="28"/>
        </w:rPr>
        <w:t>ể</w:t>
      </w:r>
      <w:r w:rsidRPr="005420D3">
        <w:rPr>
          <w:sz w:val="28"/>
          <w:szCs w:val="28"/>
        </w:rPr>
        <w:t xml:space="preserve"> b</w:t>
      </w:r>
      <w:r w:rsidRPr="005420D3">
        <w:rPr>
          <w:sz w:val="28"/>
          <w:szCs w:val="28"/>
        </w:rPr>
        <w:t>ả</w:t>
      </w:r>
      <w:r w:rsidRPr="005420D3">
        <w:rPr>
          <w:sz w:val="28"/>
          <w:szCs w:val="28"/>
        </w:rPr>
        <w:t>o đ</w:t>
      </w:r>
      <w:r w:rsidRPr="005420D3">
        <w:rPr>
          <w:sz w:val="28"/>
          <w:szCs w:val="28"/>
        </w:rPr>
        <w:t>ả</w:t>
      </w:r>
      <w:r w:rsidRPr="005420D3">
        <w:rPr>
          <w:sz w:val="28"/>
          <w:szCs w:val="28"/>
        </w:rPr>
        <w:t>m th</w:t>
      </w:r>
      <w:r w:rsidRPr="005420D3">
        <w:rPr>
          <w:sz w:val="28"/>
          <w:szCs w:val="28"/>
        </w:rPr>
        <w:t>ố</w:t>
      </w:r>
      <w:r w:rsidRPr="005420D3">
        <w:rPr>
          <w:sz w:val="28"/>
          <w:szCs w:val="28"/>
        </w:rPr>
        <w:t>ng nh</w:t>
      </w:r>
      <w:r w:rsidRPr="005420D3">
        <w:rPr>
          <w:sz w:val="28"/>
          <w:szCs w:val="28"/>
        </w:rPr>
        <w:t>ấ</w:t>
      </w:r>
      <w:r w:rsidRPr="005420D3">
        <w:rPr>
          <w:sz w:val="28"/>
          <w:szCs w:val="28"/>
        </w:rPr>
        <w:t>t v</w:t>
      </w:r>
      <w:r w:rsidRPr="005420D3">
        <w:rPr>
          <w:sz w:val="28"/>
          <w:szCs w:val="28"/>
        </w:rPr>
        <w:t>ớ</w:t>
      </w:r>
      <w:r w:rsidRPr="005420D3">
        <w:rPr>
          <w:sz w:val="28"/>
          <w:szCs w:val="28"/>
        </w:rPr>
        <w:t>i ph</w:t>
      </w:r>
      <w:r w:rsidRPr="005420D3">
        <w:rPr>
          <w:sz w:val="28"/>
          <w:szCs w:val="28"/>
        </w:rPr>
        <w:t>ầ</w:t>
      </w:r>
      <w:r w:rsidRPr="005420D3">
        <w:rPr>
          <w:sz w:val="28"/>
          <w:szCs w:val="28"/>
        </w:rPr>
        <w:t>n phân vùng không gian c</w:t>
      </w:r>
      <w:r w:rsidRPr="005420D3">
        <w:rPr>
          <w:sz w:val="28"/>
          <w:szCs w:val="28"/>
        </w:rPr>
        <w:t>ủ</w:t>
      </w:r>
      <w:r w:rsidRPr="005420D3">
        <w:rPr>
          <w:sz w:val="28"/>
          <w:szCs w:val="28"/>
        </w:rPr>
        <w:t>a Đ</w:t>
      </w:r>
      <w:r w:rsidRPr="005420D3">
        <w:rPr>
          <w:sz w:val="28"/>
          <w:szCs w:val="28"/>
        </w:rPr>
        <w:t>ề</w:t>
      </w:r>
      <w:r w:rsidRPr="005420D3">
        <w:rPr>
          <w:sz w:val="28"/>
          <w:szCs w:val="28"/>
        </w:rPr>
        <w:t xml:space="preserve"> án.</w:t>
      </w:r>
    </w:p>
    <w:p w:rsidR="008C3B57" w:rsidRPr="005420D3" w:rsidRDefault="00A67710" w:rsidP="005420D3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5420D3">
        <w:rPr>
          <w:sz w:val="28"/>
          <w:szCs w:val="28"/>
        </w:rPr>
        <w:t>M</w:t>
      </w:r>
      <w:r w:rsidRPr="005420D3">
        <w:rPr>
          <w:sz w:val="28"/>
          <w:szCs w:val="28"/>
        </w:rPr>
        <w:t>ộ</w:t>
      </w:r>
      <w:r w:rsidRPr="005420D3">
        <w:rPr>
          <w:sz w:val="28"/>
          <w:szCs w:val="28"/>
        </w:rPr>
        <w:t>t tuy</w:t>
      </w:r>
      <w:r w:rsidRPr="005420D3">
        <w:rPr>
          <w:sz w:val="28"/>
          <w:szCs w:val="28"/>
        </w:rPr>
        <w:t>ế</w:t>
      </w:r>
      <w:r w:rsidRPr="005420D3">
        <w:rPr>
          <w:sz w:val="28"/>
          <w:szCs w:val="28"/>
        </w:rPr>
        <w:t>n đư</w:t>
      </w:r>
      <w:r w:rsidRPr="005420D3">
        <w:rPr>
          <w:sz w:val="28"/>
          <w:szCs w:val="28"/>
        </w:rPr>
        <w:t>ờ</w:t>
      </w:r>
      <w:r w:rsidRPr="005420D3">
        <w:rPr>
          <w:sz w:val="28"/>
          <w:szCs w:val="28"/>
        </w:rPr>
        <w:t>ng có th</w:t>
      </w:r>
      <w:r w:rsidRPr="005420D3">
        <w:rPr>
          <w:sz w:val="28"/>
          <w:szCs w:val="28"/>
        </w:rPr>
        <w:t>ể</w:t>
      </w:r>
      <w:r w:rsidRPr="005420D3">
        <w:rPr>
          <w:sz w:val="28"/>
          <w:szCs w:val="28"/>
        </w:rPr>
        <w:t xml:space="preserve"> đi qua nhi</w:t>
      </w:r>
      <w:r w:rsidRPr="005420D3">
        <w:rPr>
          <w:sz w:val="28"/>
          <w:szCs w:val="28"/>
        </w:rPr>
        <w:t>ề</w:t>
      </w:r>
      <w:r w:rsidRPr="005420D3">
        <w:rPr>
          <w:sz w:val="28"/>
          <w:szCs w:val="28"/>
        </w:rPr>
        <w:t>u vùng ho</w:t>
      </w:r>
      <w:r w:rsidRPr="005420D3">
        <w:rPr>
          <w:sz w:val="28"/>
          <w:szCs w:val="28"/>
        </w:rPr>
        <w:t>ặ</w:t>
      </w:r>
      <w:r w:rsidRPr="005420D3">
        <w:rPr>
          <w:sz w:val="28"/>
          <w:szCs w:val="28"/>
        </w:rPr>
        <w:t>c ti</w:t>
      </w:r>
      <w:r w:rsidRPr="005420D3">
        <w:rPr>
          <w:sz w:val="28"/>
          <w:szCs w:val="28"/>
        </w:rPr>
        <w:t>ể</w:t>
      </w:r>
      <w:r w:rsidRPr="005420D3">
        <w:rPr>
          <w:sz w:val="28"/>
          <w:szCs w:val="28"/>
        </w:rPr>
        <w:t>u vùng. Khi đó ph</w:t>
      </w:r>
      <w:r w:rsidRPr="005420D3">
        <w:rPr>
          <w:sz w:val="28"/>
          <w:szCs w:val="28"/>
        </w:rPr>
        <w:t>ả</w:t>
      </w:r>
      <w:r w:rsidRPr="005420D3">
        <w:rPr>
          <w:sz w:val="28"/>
          <w:szCs w:val="28"/>
        </w:rPr>
        <w:t>i xác đ</w:t>
      </w:r>
      <w:r w:rsidRPr="005420D3">
        <w:rPr>
          <w:sz w:val="28"/>
          <w:szCs w:val="28"/>
        </w:rPr>
        <w:t>ị</w:t>
      </w:r>
      <w:r w:rsidRPr="005420D3">
        <w:rPr>
          <w:sz w:val="28"/>
          <w:szCs w:val="28"/>
        </w:rPr>
        <w:t>nh theo t</w:t>
      </w:r>
      <w:r w:rsidRPr="005420D3">
        <w:rPr>
          <w:sz w:val="28"/>
          <w:szCs w:val="28"/>
        </w:rPr>
        <w:t>ừ</w:t>
      </w:r>
      <w:r w:rsidRPr="005420D3">
        <w:rPr>
          <w:sz w:val="28"/>
          <w:szCs w:val="28"/>
        </w:rPr>
        <w:t>ng đo</w:t>
      </w:r>
      <w:r w:rsidRPr="005420D3">
        <w:rPr>
          <w:sz w:val="28"/>
          <w:szCs w:val="28"/>
        </w:rPr>
        <w:t>ạ</w:t>
      </w:r>
      <w:r w:rsidRPr="005420D3">
        <w:rPr>
          <w:sz w:val="28"/>
          <w:szCs w:val="28"/>
        </w:rPr>
        <w:t>n tuy</w:t>
      </w:r>
      <w:r w:rsidRPr="005420D3">
        <w:rPr>
          <w:sz w:val="28"/>
          <w:szCs w:val="28"/>
        </w:rPr>
        <w:t>ế</w:t>
      </w:r>
      <w:r w:rsidRPr="005420D3">
        <w:rPr>
          <w:sz w:val="28"/>
          <w:szCs w:val="28"/>
        </w:rPr>
        <w:t>n, không áp d</w:t>
      </w:r>
      <w:r w:rsidRPr="005420D3">
        <w:rPr>
          <w:sz w:val="28"/>
          <w:szCs w:val="28"/>
        </w:rPr>
        <w:t>ụ</w:t>
      </w:r>
      <w:r w:rsidRPr="005420D3">
        <w:rPr>
          <w:sz w:val="28"/>
          <w:szCs w:val="28"/>
        </w:rPr>
        <w:t>ng m</w:t>
      </w:r>
      <w:r w:rsidRPr="005420D3">
        <w:rPr>
          <w:sz w:val="28"/>
          <w:szCs w:val="28"/>
        </w:rPr>
        <w:t>ộ</w:t>
      </w:r>
      <w:r w:rsidRPr="005420D3">
        <w:rPr>
          <w:sz w:val="28"/>
          <w:szCs w:val="28"/>
        </w:rPr>
        <w:t>t đ</w:t>
      </w:r>
      <w:r w:rsidRPr="005420D3">
        <w:rPr>
          <w:sz w:val="28"/>
          <w:szCs w:val="28"/>
        </w:rPr>
        <w:t>ị</w:t>
      </w:r>
      <w:r w:rsidRPr="005420D3">
        <w:rPr>
          <w:sz w:val="28"/>
          <w:szCs w:val="28"/>
        </w:rPr>
        <w:t>n</w:t>
      </w:r>
      <w:r w:rsidRPr="005420D3">
        <w:rPr>
          <w:sz w:val="28"/>
          <w:szCs w:val="28"/>
        </w:rPr>
        <w:t>h hư</w:t>
      </w:r>
      <w:r w:rsidRPr="005420D3">
        <w:rPr>
          <w:sz w:val="28"/>
          <w:szCs w:val="28"/>
        </w:rPr>
        <w:t>ớ</w:t>
      </w:r>
      <w:r w:rsidRPr="005420D3">
        <w:rPr>
          <w:sz w:val="28"/>
          <w:szCs w:val="28"/>
        </w:rPr>
        <w:t>ng chung cho toàn tuy</w:t>
      </w:r>
      <w:r w:rsidRPr="005420D3">
        <w:rPr>
          <w:sz w:val="28"/>
          <w:szCs w:val="28"/>
        </w:rPr>
        <w:t>ế</w:t>
      </w:r>
      <w:r w:rsidRPr="005420D3">
        <w:rPr>
          <w:sz w:val="28"/>
          <w:szCs w:val="28"/>
        </w:rPr>
        <w:t>n.</w:t>
      </w:r>
    </w:p>
    <w:p w:rsidR="008C3B57" w:rsidRPr="005420D3" w:rsidRDefault="00A67710" w:rsidP="005420D3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5420D3">
        <w:rPr>
          <w:sz w:val="28"/>
          <w:szCs w:val="28"/>
        </w:rPr>
        <w:t>Vi</w:t>
      </w:r>
      <w:r w:rsidRPr="005420D3">
        <w:rPr>
          <w:sz w:val="28"/>
          <w:szCs w:val="28"/>
        </w:rPr>
        <w:t>ệ</w:t>
      </w:r>
      <w:r w:rsidRPr="005420D3">
        <w:rPr>
          <w:sz w:val="28"/>
          <w:szCs w:val="28"/>
        </w:rPr>
        <w:t>c đưa tuy</w:t>
      </w:r>
      <w:r w:rsidRPr="005420D3">
        <w:rPr>
          <w:sz w:val="28"/>
          <w:szCs w:val="28"/>
        </w:rPr>
        <w:t>ế</w:t>
      </w:r>
      <w:r w:rsidRPr="005420D3">
        <w:rPr>
          <w:sz w:val="28"/>
          <w:szCs w:val="28"/>
        </w:rPr>
        <w:t>n ph</w:t>
      </w:r>
      <w:r w:rsidRPr="005420D3">
        <w:rPr>
          <w:sz w:val="28"/>
          <w:szCs w:val="28"/>
        </w:rPr>
        <w:t>ố</w:t>
      </w:r>
      <w:r w:rsidRPr="005420D3">
        <w:rPr>
          <w:sz w:val="28"/>
          <w:szCs w:val="28"/>
        </w:rPr>
        <w:t>, tr</w:t>
      </w:r>
      <w:r w:rsidRPr="005420D3">
        <w:rPr>
          <w:sz w:val="28"/>
          <w:szCs w:val="28"/>
        </w:rPr>
        <w:t>ụ</w:t>
      </w:r>
      <w:r w:rsidRPr="005420D3">
        <w:rPr>
          <w:sz w:val="28"/>
          <w:szCs w:val="28"/>
        </w:rPr>
        <w:t>c đư</w:t>
      </w:r>
      <w:r w:rsidRPr="005420D3">
        <w:rPr>
          <w:sz w:val="28"/>
          <w:szCs w:val="28"/>
        </w:rPr>
        <w:t>ờ</w:t>
      </w:r>
      <w:r w:rsidRPr="005420D3">
        <w:rPr>
          <w:sz w:val="28"/>
          <w:szCs w:val="28"/>
        </w:rPr>
        <w:t>ng ho</w:t>
      </w:r>
      <w:r w:rsidRPr="005420D3">
        <w:rPr>
          <w:sz w:val="28"/>
          <w:szCs w:val="28"/>
        </w:rPr>
        <w:t>ặ</w:t>
      </w:r>
      <w:r w:rsidRPr="005420D3">
        <w:rPr>
          <w:sz w:val="28"/>
          <w:szCs w:val="28"/>
        </w:rPr>
        <w:t>c khu v</w:t>
      </w:r>
      <w:r w:rsidRPr="005420D3">
        <w:rPr>
          <w:sz w:val="28"/>
          <w:szCs w:val="28"/>
        </w:rPr>
        <w:t>ự</w:t>
      </w:r>
      <w:r w:rsidRPr="005420D3">
        <w:rPr>
          <w:sz w:val="28"/>
          <w:szCs w:val="28"/>
        </w:rPr>
        <w:t>c vào danh m</w:t>
      </w:r>
      <w:r w:rsidRPr="005420D3">
        <w:rPr>
          <w:sz w:val="28"/>
          <w:szCs w:val="28"/>
        </w:rPr>
        <w:t>ụ</w:t>
      </w:r>
      <w:r w:rsidRPr="005420D3">
        <w:rPr>
          <w:sz w:val="28"/>
          <w:szCs w:val="28"/>
        </w:rPr>
        <w:t>c không đ</w:t>
      </w:r>
      <w:r w:rsidRPr="005420D3">
        <w:rPr>
          <w:sz w:val="28"/>
          <w:szCs w:val="28"/>
        </w:rPr>
        <w:t>ồ</w:t>
      </w:r>
      <w:r w:rsidRPr="005420D3">
        <w:rPr>
          <w:sz w:val="28"/>
          <w:szCs w:val="28"/>
        </w:rPr>
        <w:t>ng nghĩa m</w:t>
      </w:r>
      <w:r w:rsidRPr="005420D3">
        <w:rPr>
          <w:sz w:val="28"/>
          <w:szCs w:val="28"/>
        </w:rPr>
        <w:t>ọ</w:t>
      </w:r>
      <w:r w:rsidRPr="005420D3">
        <w:rPr>
          <w:sz w:val="28"/>
          <w:szCs w:val="28"/>
        </w:rPr>
        <w:t>i v</w:t>
      </w:r>
      <w:r w:rsidRPr="005420D3">
        <w:rPr>
          <w:sz w:val="28"/>
          <w:szCs w:val="28"/>
        </w:rPr>
        <w:t>ị</w:t>
      </w:r>
      <w:r w:rsidRPr="005420D3">
        <w:rPr>
          <w:sz w:val="28"/>
          <w:szCs w:val="28"/>
        </w:rPr>
        <w:t xml:space="preserve"> trí trên tuy</w:t>
      </w:r>
      <w:r w:rsidRPr="005420D3">
        <w:rPr>
          <w:sz w:val="28"/>
          <w:szCs w:val="28"/>
        </w:rPr>
        <w:t>ế</w:t>
      </w:r>
      <w:r w:rsidRPr="005420D3">
        <w:rPr>
          <w:sz w:val="28"/>
          <w:szCs w:val="28"/>
        </w:rPr>
        <w:t>n đ</w:t>
      </w:r>
      <w:r w:rsidRPr="005420D3">
        <w:rPr>
          <w:sz w:val="28"/>
          <w:szCs w:val="28"/>
        </w:rPr>
        <w:t>ề</w:t>
      </w:r>
      <w:r w:rsidRPr="005420D3">
        <w:rPr>
          <w:sz w:val="28"/>
          <w:szCs w:val="28"/>
        </w:rPr>
        <w:t>u đư</w:t>
      </w:r>
      <w:r w:rsidRPr="005420D3">
        <w:rPr>
          <w:sz w:val="28"/>
          <w:szCs w:val="28"/>
        </w:rPr>
        <w:t>ợ</w:t>
      </w:r>
      <w:r w:rsidRPr="005420D3">
        <w:rPr>
          <w:sz w:val="28"/>
          <w:szCs w:val="28"/>
        </w:rPr>
        <w:t>c phép qu</w:t>
      </w:r>
      <w:r w:rsidRPr="005420D3">
        <w:rPr>
          <w:sz w:val="28"/>
          <w:szCs w:val="28"/>
        </w:rPr>
        <w:t>ả</w:t>
      </w:r>
      <w:r w:rsidRPr="005420D3">
        <w:rPr>
          <w:sz w:val="28"/>
          <w:szCs w:val="28"/>
        </w:rPr>
        <w:t>ng cáo. V</w:t>
      </w:r>
      <w:r w:rsidRPr="005420D3">
        <w:rPr>
          <w:sz w:val="28"/>
          <w:szCs w:val="28"/>
        </w:rPr>
        <w:t>ị</w:t>
      </w:r>
      <w:r w:rsidRPr="005420D3">
        <w:rPr>
          <w:sz w:val="28"/>
          <w:szCs w:val="28"/>
        </w:rPr>
        <w:t xml:space="preserve"> trí c</w:t>
      </w:r>
      <w:r w:rsidRPr="005420D3">
        <w:rPr>
          <w:sz w:val="28"/>
          <w:szCs w:val="28"/>
        </w:rPr>
        <w:t>ụ</w:t>
      </w:r>
      <w:r w:rsidRPr="005420D3">
        <w:rPr>
          <w:sz w:val="28"/>
          <w:szCs w:val="28"/>
        </w:rPr>
        <w:t xml:space="preserve"> th</w:t>
      </w:r>
      <w:r w:rsidRPr="005420D3">
        <w:rPr>
          <w:sz w:val="28"/>
          <w:szCs w:val="28"/>
        </w:rPr>
        <w:t>ể</w:t>
      </w:r>
      <w:r w:rsidRPr="005420D3">
        <w:rPr>
          <w:sz w:val="28"/>
          <w:szCs w:val="28"/>
        </w:rPr>
        <w:t xml:space="preserve"> ph</w:t>
      </w:r>
      <w:r w:rsidRPr="005420D3">
        <w:rPr>
          <w:sz w:val="28"/>
          <w:szCs w:val="28"/>
        </w:rPr>
        <w:t>ả</w:t>
      </w:r>
      <w:r w:rsidRPr="005420D3">
        <w:rPr>
          <w:sz w:val="28"/>
          <w:szCs w:val="28"/>
        </w:rPr>
        <w:t xml:space="preserve">i đáp </w:t>
      </w:r>
      <w:r w:rsidRPr="005420D3">
        <w:rPr>
          <w:sz w:val="28"/>
          <w:szCs w:val="28"/>
        </w:rPr>
        <w:t>ứ</w:t>
      </w:r>
      <w:r w:rsidRPr="005420D3">
        <w:rPr>
          <w:sz w:val="28"/>
          <w:szCs w:val="28"/>
        </w:rPr>
        <w:t>ng quy ho</w:t>
      </w:r>
      <w:r w:rsidRPr="005420D3">
        <w:rPr>
          <w:sz w:val="28"/>
          <w:szCs w:val="28"/>
        </w:rPr>
        <w:t>ạ</w:t>
      </w:r>
      <w:r w:rsidRPr="005420D3">
        <w:rPr>
          <w:sz w:val="28"/>
          <w:szCs w:val="28"/>
        </w:rPr>
        <w:t>ch, quy chu</w:t>
      </w:r>
      <w:r w:rsidRPr="005420D3">
        <w:rPr>
          <w:sz w:val="28"/>
          <w:szCs w:val="28"/>
        </w:rPr>
        <w:t>ẩ</w:t>
      </w:r>
      <w:r w:rsidRPr="005420D3">
        <w:rPr>
          <w:sz w:val="28"/>
          <w:szCs w:val="28"/>
        </w:rPr>
        <w:t>n k</w:t>
      </w:r>
      <w:r w:rsidRPr="005420D3">
        <w:rPr>
          <w:sz w:val="28"/>
          <w:szCs w:val="28"/>
        </w:rPr>
        <w:t>ỹ</w:t>
      </w:r>
      <w:r w:rsidRPr="005420D3">
        <w:rPr>
          <w:sz w:val="28"/>
          <w:szCs w:val="28"/>
        </w:rPr>
        <w:t xml:space="preserve"> thu</w:t>
      </w:r>
      <w:r w:rsidRPr="005420D3">
        <w:rPr>
          <w:sz w:val="28"/>
          <w:szCs w:val="28"/>
        </w:rPr>
        <w:t>ậ</w:t>
      </w:r>
      <w:r w:rsidRPr="005420D3">
        <w:rPr>
          <w:sz w:val="28"/>
          <w:szCs w:val="28"/>
        </w:rPr>
        <w:t>t, ki</w:t>
      </w:r>
      <w:r w:rsidRPr="005420D3">
        <w:rPr>
          <w:sz w:val="28"/>
          <w:szCs w:val="28"/>
        </w:rPr>
        <w:t>ế</w:t>
      </w:r>
      <w:r w:rsidRPr="005420D3">
        <w:rPr>
          <w:sz w:val="28"/>
          <w:szCs w:val="28"/>
        </w:rPr>
        <w:t>n trúc – c</w:t>
      </w:r>
      <w:r w:rsidRPr="005420D3">
        <w:rPr>
          <w:sz w:val="28"/>
          <w:szCs w:val="28"/>
        </w:rPr>
        <w:t>ả</w:t>
      </w:r>
      <w:r w:rsidRPr="005420D3">
        <w:rPr>
          <w:sz w:val="28"/>
          <w:szCs w:val="28"/>
        </w:rPr>
        <w:t>nh quan, di s</w:t>
      </w:r>
      <w:r w:rsidRPr="005420D3">
        <w:rPr>
          <w:sz w:val="28"/>
          <w:szCs w:val="28"/>
        </w:rPr>
        <w:t>ả</w:t>
      </w:r>
      <w:r w:rsidRPr="005420D3">
        <w:rPr>
          <w:sz w:val="28"/>
          <w:szCs w:val="28"/>
        </w:rPr>
        <w:t>n, an toàn giao thô</w:t>
      </w:r>
      <w:r w:rsidRPr="005420D3">
        <w:rPr>
          <w:sz w:val="28"/>
          <w:szCs w:val="28"/>
        </w:rPr>
        <w:t>ng, phòng cháy ch</w:t>
      </w:r>
      <w:r w:rsidRPr="005420D3">
        <w:rPr>
          <w:sz w:val="28"/>
          <w:szCs w:val="28"/>
        </w:rPr>
        <w:t>ữ</w:t>
      </w:r>
      <w:r w:rsidRPr="005420D3">
        <w:rPr>
          <w:sz w:val="28"/>
          <w:szCs w:val="28"/>
        </w:rPr>
        <w:t>a cháy, môi trư</w:t>
      </w:r>
      <w:r w:rsidRPr="005420D3">
        <w:rPr>
          <w:sz w:val="28"/>
          <w:szCs w:val="28"/>
        </w:rPr>
        <w:t>ờ</w:t>
      </w:r>
      <w:r w:rsidRPr="005420D3">
        <w:rPr>
          <w:sz w:val="28"/>
          <w:szCs w:val="28"/>
        </w:rPr>
        <w:t>ng và các quy đ</w:t>
      </w:r>
      <w:r w:rsidRPr="005420D3">
        <w:rPr>
          <w:sz w:val="28"/>
          <w:szCs w:val="28"/>
        </w:rPr>
        <w:t>ị</w:t>
      </w:r>
      <w:r w:rsidRPr="005420D3">
        <w:rPr>
          <w:sz w:val="28"/>
          <w:szCs w:val="28"/>
        </w:rPr>
        <w:t>nh pháp lu</w:t>
      </w:r>
      <w:r w:rsidRPr="005420D3">
        <w:rPr>
          <w:sz w:val="28"/>
          <w:szCs w:val="28"/>
        </w:rPr>
        <w:t>ậ</w:t>
      </w:r>
      <w:r w:rsidRPr="005420D3">
        <w:rPr>
          <w:sz w:val="28"/>
          <w:szCs w:val="28"/>
        </w:rPr>
        <w:t>t có liên quan.</w:t>
      </w:r>
    </w:p>
    <w:p w:rsidR="008C3B57" w:rsidRPr="005420D3" w:rsidRDefault="00A67710" w:rsidP="005420D3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5420D3">
        <w:rPr>
          <w:sz w:val="28"/>
          <w:szCs w:val="28"/>
        </w:rPr>
        <w:t>Danh m</w:t>
      </w:r>
      <w:r w:rsidRPr="005420D3">
        <w:rPr>
          <w:sz w:val="28"/>
          <w:szCs w:val="28"/>
        </w:rPr>
        <w:t>ụ</w:t>
      </w:r>
      <w:r w:rsidRPr="005420D3">
        <w:rPr>
          <w:sz w:val="28"/>
          <w:szCs w:val="28"/>
        </w:rPr>
        <w:t>c bao g</w:t>
      </w:r>
      <w:r w:rsidRPr="005420D3">
        <w:rPr>
          <w:sz w:val="28"/>
          <w:szCs w:val="28"/>
        </w:rPr>
        <w:t>ồ</w:t>
      </w:r>
      <w:r w:rsidRPr="005420D3">
        <w:rPr>
          <w:sz w:val="28"/>
          <w:szCs w:val="28"/>
        </w:rPr>
        <w:t>m c</w:t>
      </w:r>
      <w:r w:rsidRPr="005420D3">
        <w:rPr>
          <w:sz w:val="28"/>
          <w:szCs w:val="28"/>
        </w:rPr>
        <w:t>ả</w:t>
      </w:r>
      <w:r w:rsidRPr="005420D3">
        <w:rPr>
          <w:sz w:val="28"/>
          <w:szCs w:val="28"/>
        </w:rPr>
        <w:t xml:space="preserve"> các tuy</w:t>
      </w:r>
      <w:r w:rsidRPr="005420D3">
        <w:rPr>
          <w:sz w:val="28"/>
          <w:szCs w:val="28"/>
        </w:rPr>
        <w:t>ế</w:t>
      </w:r>
      <w:r w:rsidRPr="005420D3">
        <w:rPr>
          <w:sz w:val="28"/>
          <w:szCs w:val="28"/>
        </w:rPr>
        <w:t>n trung tâm và các tr</w:t>
      </w:r>
      <w:r w:rsidRPr="005420D3">
        <w:rPr>
          <w:sz w:val="28"/>
          <w:szCs w:val="28"/>
        </w:rPr>
        <w:t>ụ</w:t>
      </w:r>
      <w:r w:rsidRPr="005420D3">
        <w:rPr>
          <w:sz w:val="28"/>
          <w:szCs w:val="28"/>
        </w:rPr>
        <w:t>c đư</w:t>
      </w:r>
      <w:r w:rsidRPr="005420D3">
        <w:rPr>
          <w:sz w:val="28"/>
          <w:szCs w:val="28"/>
        </w:rPr>
        <w:t>ờ</w:t>
      </w:r>
      <w:r w:rsidRPr="005420D3">
        <w:rPr>
          <w:sz w:val="28"/>
          <w:szCs w:val="28"/>
        </w:rPr>
        <w:t>ng, tuy</w:t>
      </w:r>
      <w:r w:rsidRPr="005420D3">
        <w:rPr>
          <w:sz w:val="28"/>
          <w:szCs w:val="28"/>
        </w:rPr>
        <w:t>ế</w:t>
      </w:r>
      <w:r w:rsidRPr="005420D3">
        <w:rPr>
          <w:sz w:val="28"/>
          <w:szCs w:val="28"/>
        </w:rPr>
        <w:t>n k</w:t>
      </w:r>
      <w:r w:rsidRPr="005420D3">
        <w:rPr>
          <w:sz w:val="28"/>
          <w:szCs w:val="28"/>
        </w:rPr>
        <w:t>ế</w:t>
      </w:r>
      <w:r w:rsidRPr="005420D3">
        <w:rPr>
          <w:sz w:val="28"/>
          <w:szCs w:val="28"/>
        </w:rPr>
        <w:t>t n</w:t>
      </w:r>
      <w:r w:rsidRPr="005420D3">
        <w:rPr>
          <w:sz w:val="28"/>
          <w:szCs w:val="28"/>
        </w:rPr>
        <w:t>ố</w:t>
      </w:r>
      <w:r w:rsidRPr="005420D3">
        <w:rPr>
          <w:sz w:val="28"/>
          <w:szCs w:val="28"/>
        </w:rPr>
        <w:t>i, khu v</w:t>
      </w:r>
      <w:r w:rsidRPr="005420D3">
        <w:rPr>
          <w:sz w:val="28"/>
          <w:szCs w:val="28"/>
        </w:rPr>
        <w:t>ự</w:t>
      </w:r>
      <w:r w:rsidRPr="005420D3">
        <w:rPr>
          <w:sz w:val="28"/>
          <w:szCs w:val="28"/>
        </w:rPr>
        <w:t>c phát tri</w:t>
      </w:r>
      <w:r w:rsidRPr="005420D3">
        <w:rPr>
          <w:sz w:val="28"/>
          <w:szCs w:val="28"/>
        </w:rPr>
        <w:t>ể</w:t>
      </w:r>
      <w:r w:rsidRPr="005420D3">
        <w:rPr>
          <w:sz w:val="28"/>
          <w:szCs w:val="28"/>
        </w:rPr>
        <w:t>n m</w:t>
      </w:r>
      <w:r w:rsidRPr="005420D3">
        <w:rPr>
          <w:sz w:val="28"/>
          <w:szCs w:val="28"/>
        </w:rPr>
        <w:t>ớ</w:t>
      </w:r>
      <w:r w:rsidRPr="005420D3">
        <w:rPr>
          <w:sz w:val="28"/>
          <w:szCs w:val="28"/>
        </w:rPr>
        <w:t>i, c</w:t>
      </w:r>
      <w:r w:rsidRPr="005420D3">
        <w:rPr>
          <w:sz w:val="28"/>
          <w:szCs w:val="28"/>
        </w:rPr>
        <w:t>ử</w:t>
      </w:r>
      <w:r w:rsidRPr="005420D3">
        <w:rPr>
          <w:sz w:val="28"/>
          <w:szCs w:val="28"/>
        </w:rPr>
        <w:t>a ngõ, khu công nghi</w:t>
      </w:r>
      <w:r w:rsidRPr="005420D3">
        <w:rPr>
          <w:sz w:val="28"/>
          <w:szCs w:val="28"/>
        </w:rPr>
        <w:t>ệ</w:t>
      </w:r>
      <w:r w:rsidRPr="005420D3">
        <w:rPr>
          <w:sz w:val="28"/>
          <w:szCs w:val="28"/>
        </w:rPr>
        <w:t>p, logistics, du l</w:t>
      </w:r>
      <w:r w:rsidRPr="005420D3">
        <w:rPr>
          <w:sz w:val="28"/>
          <w:szCs w:val="28"/>
        </w:rPr>
        <w:t>ị</w:t>
      </w:r>
      <w:r w:rsidRPr="005420D3">
        <w:rPr>
          <w:sz w:val="28"/>
          <w:szCs w:val="28"/>
        </w:rPr>
        <w:t>ch – sinh thái và các xã, phư</w:t>
      </w:r>
      <w:r w:rsidRPr="005420D3">
        <w:rPr>
          <w:sz w:val="28"/>
          <w:szCs w:val="28"/>
        </w:rPr>
        <w:t>ờ</w:t>
      </w:r>
      <w:r w:rsidRPr="005420D3">
        <w:rPr>
          <w:sz w:val="28"/>
          <w:szCs w:val="28"/>
        </w:rPr>
        <w:t>ng khu v</w:t>
      </w:r>
      <w:r w:rsidRPr="005420D3">
        <w:rPr>
          <w:sz w:val="28"/>
          <w:szCs w:val="28"/>
        </w:rPr>
        <w:t>ự</w:t>
      </w:r>
      <w:r w:rsidRPr="005420D3">
        <w:rPr>
          <w:sz w:val="28"/>
          <w:szCs w:val="28"/>
        </w:rPr>
        <w:t>c xa trung tâm; đư</w:t>
      </w:r>
      <w:r w:rsidRPr="005420D3">
        <w:rPr>
          <w:sz w:val="28"/>
          <w:szCs w:val="28"/>
        </w:rPr>
        <w:t>ợ</w:t>
      </w:r>
      <w:r w:rsidRPr="005420D3">
        <w:rPr>
          <w:sz w:val="28"/>
          <w:szCs w:val="28"/>
        </w:rPr>
        <w:t>c c</w:t>
      </w:r>
      <w:r w:rsidRPr="005420D3">
        <w:rPr>
          <w:sz w:val="28"/>
          <w:szCs w:val="28"/>
        </w:rPr>
        <w:t>ậ</w:t>
      </w:r>
      <w:r w:rsidRPr="005420D3">
        <w:rPr>
          <w:sz w:val="28"/>
          <w:szCs w:val="28"/>
        </w:rPr>
        <w:t>p nh</w:t>
      </w:r>
      <w:r w:rsidRPr="005420D3">
        <w:rPr>
          <w:sz w:val="28"/>
          <w:szCs w:val="28"/>
        </w:rPr>
        <w:t>ậ</w:t>
      </w:r>
      <w:r w:rsidRPr="005420D3">
        <w:rPr>
          <w:sz w:val="28"/>
          <w:szCs w:val="28"/>
        </w:rPr>
        <w:t>t khi có thay đ</w:t>
      </w:r>
      <w:r w:rsidRPr="005420D3">
        <w:rPr>
          <w:sz w:val="28"/>
          <w:szCs w:val="28"/>
        </w:rPr>
        <w:t>ổ</w:t>
      </w:r>
      <w:r w:rsidRPr="005420D3">
        <w:rPr>
          <w:sz w:val="28"/>
          <w:szCs w:val="28"/>
        </w:rPr>
        <w:t>i v</w:t>
      </w:r>
      <w:r w:rsidRPr="005420D3">
        <w:rPr>
          <w:sz w:val="28"/>
          <w:szCs w:val="28"/>
        </w:rPr>
        <w:t>ề</w:t>
      </w:r>
      <w:r w:rsidRPr="005420D3">
        <w:rPr>
          <w:sz w:val="28"/>
          <w:szCs w:val="28"/>
        </w:rPr>
        <w:t xml:space="preserve"> quy ho</w:t>
      </w:r>
      <w:r w:rsidRPr="005420D3">
        <w:rPr>
          <w:sz w:val="28"/>
          <w:szCs w:val="28"/>
        </w:rPr>
        <w:t>ạ</w:t>
      </w:r>
      <w:r w:rsidRPr="005420D3">
        <w:rPr>
          <w:sz w:val="28"/>
          <w:szCs w:val="28"/>
        </w:rPr>
        <w:t>ch, t</w:t>
      </w:r>
      <w:r w:rsidRPr="005420D3">
        <w:rPr>
          <w:sz w:val="28"/>
          <w:szCs w:val="28"/>
        </w:rPr>
        <w:t>ổ</w:t>
      </w:r>
      <w:r w:rsidRPr="005420D3">
        <w:rPr>
          <w:sz w:val="28"/>
          <w:szCs w:val="28"/>
        </w:rPr>
        <w:t xml:space="preserve"> ch</w:t>
      </w:r>
      <w:r w:rsidRPr="005420D3">
        <w:rPr>
          <w:sz w:val="28"/>
          <w:szCs w:val="28"/>
        </w:rPr>
        <w:t>ứ</w:t>
      </w:r>
      <w:r w:rsidRPr="005420D3">
        <w:rPr>
          <w:sz w:val="28"/>
          <w:szCs w:val="28"/>
        </w:rPr>
        <w:t>c giao thông, phát tri</w:t>
      </w:r>
      <w:r w:rsidRPr="005420D3">
        <w:rPr>
          <w:sz w:val="28"/>
          <w:szCs w:val="28"/>
        </w:rPr>
        <w:t>ể</w:t>
      </w:r>
      <w:r w:rsidRPr="005420D3">
        <w:rPr>
          <w:sz w:val="28"/>
          <w:szCs w:val="28"/>
        </w:rPr>
        <w:t>n đô th</w:t>
      </w:r>
      <w:r w:rsidRPr="005420D3">
        <w:rPr>
          <w:sz w:val="28"/>
          <w:szCs w:val="28"/>
        </w:rPr>
        <w:t>ị</w:t>
      </w:r>
      <w:r w:rsidRPr="005420D3">
        <w:rPr>
          <w:sz w:val="28"/>
          <w:szCs w:val="28"/>
        </w:rPr>
        <w:t xml:space="preserve"> ho</w:t>
      </w:r>
      <w:r w:rsidRPr="005420D3">
        <w:rPr>
          <w:sz w:val="28"/>
          <w:szCs w:val="28"/>
        </w:rPr>
        <w:t>ặ</w:t>
      </w:r>
      <w:r w:rsidRPr="005420D3">
        <w:rPr>
          <w:sz w:val="28"/>
          <w:szCs w:val="28"/>
        </w:rPr>
        <w:t>c hình thành lo</w:t>
      </w:r>
      <w:r w:rsidRPr="005420D3">
        <w:rPr>
          <w:sz w:val="28"/>
          <w:szCs w:val="28"/>
        </w:rPr>
        <w:t>ạ</w:t>
      </w:r>
      <w:r w:rsidRPr="005420D3">
        <w:rPr>
          <w:sz w:val="28"/>
          <w:szCs w:val="28"/>
        </w:rPr>
        <w:t>i hình qu</w:t>
      </w:r>
      <w:r w:rsidRPr="005420D3">
        <w:rPr>
          <w:sz w:val="28"/>
          <w:szCs w:val="28"/>
        </w:rPr>
        <w:t>ả</w:t>
      </w:r>
      <w:r w:rsidRPr="005420D3">
        <w:rPr>
          <w:sz w:val="28"/>
          <w:szCs w:val="28"/>
        </w:rPr>
        <w:t>ng cáo m</w:t>
      </w:r>
      <w:r w:rsidRPr="005420D3">
        <w:rPr>
          <w:sz w:val="28"/>
          <w:szCs w:val="28"/>
        </w:rPr>
        <w:t>ớ</w:t>
      </w:r>
      <w:r w:rsidRPr="005420D3">
        <w:rPr>
          <w:sz w:val="28"/>
          <w:szCs w:val="28"/>
        </w:rPr>
        <w:t>i.</w:t>
      </w:r>
    </w:p>
    <w:p w:rsidR="008C3B57" w:rsidRPr="005420D3" w:rsidRDefault="00A67710" w:rsidP="005420D3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5420D3">
        <w:rPr>
          <w:sz w:val="28"/>
          <w:szCs w:val="28"/>
        </w:rPr>
        <w:t>Đ</w:t>
      </w:r>
      <w:r w:rsidRPr="005420D3">
        <w:rPr>
          <w:sz w:val="28"/>
          <w:szCs w:val="28"/>
        </w:rPr>
        <w:t>ố</w:t>
      </w:r>
      <w:r w:rsidRPr="005420D3">
        <w:rPr>
          <w:sz w:val="28"/>
          <w:szCs w:val="28"/>
        </w:rPr>
        <w:t>i v</w:t>
      </w:r>
      <w:r w:rsidRPr="005420D3">
        <w:rPr>
          <w:sz w:val="28"/>
          <w:szCs w:val="28"/>
        </w:rPr>
        <w:t>ớ</w:t>
      </w:r>
      <w:r w:rsidRPr="005420D3">
        <w:rPr>
          <w:sz w:val="28"/>
          <w:szCs w:val="28"/>
        </w:rPr>
        <w:t>i các tuy</w:t>
      </w:r>
      <w:r w:rsidRPr="005420D3">
        <w:rPr>
          <w:sz w:val="28"/>
          <w:szCs w:val="28"/>
        </w:rPr>
        <w:t>ế</w:t>
      </w:r>
      <w:r w:rsidRPr="005420D3">
        <w:rPr>
          <w:sz w:val="28"/>
          <w:szCs w:val="28"/>
        </w:rPr>
        <w:t>n đư</w:t>
      </w:r>
      <w:r w:rsidRPr="005420D3">
        <w:rPr>
          <w:sz w:val="28"/>
          <w:szCs w:val="28"/>
        </w:rPr>
        <w:t>ờ</w:t>
      </w:r>
      <w:r w:rsidRPr="005420D3">
        <w:rPr>
          <w:sz w:val="28"/>
          <w:szCs w:val="28"/>
        </w:rPr>
        <w:t>ng đ</w:t>
      </w:r>
      <w:r w:rsidRPr="005420D3">
        <w:rPr>
          <w:sz w:val="28"/>
          <w:szCs w:val="28"/>
        </w:rPr>
        <w:t>ị</w:t>
      </w:r>
      <w:r w:rsidRPr="005420D3">
        <w:rPr>
          <w:sz w:val="28"/>
          <w:szCs w:val="28"/>
        </w:rPr>
        <w:t>a phương chưa có trong danh m</w:t>
      </w:r>
      <w:r w:rsidRPr="005420D3">
        <w:rPr>
          <w:sz w:val="28"/>
          <w:szCs w:val="28"/>
        </w:rPr>
        <w:t>ụ</w:t>
      </w:r>
      <w:r w:rsidRPr="005420D3">
        <w:rPr>
          <w:sz w:val="28"/>
          <w:szCs w:val="28"/>
        </w:rPr>
        <w:t>c qu</w:t>
      </w:r>
      <w:r w:rsidRPr="005420D3">
        <w:rPr>
          <w:sz w:val="28"/>
          <w:szCs w:val="28"/>
        </w:rPr>
        <w:t>ả</w:t>
      </w:r>
      <w:r w:rsidRPr="005420D3">
        <w:rPr>
          <w:sz w:val="28"/>
          <w:szCs w:val="28"/>
        </w:rPr>
        <w:t>n lý đư</w:t>
      </w:r>
      <w:r w:rsidRPr="005420D3">
        <w:rPr>
          <w:sz w:val="28"/>
          <w:szCs w:val="28"/>
        </w:rPr>
        <w:t>ờ</w:t>
      </w:r>
      <w:r w:rsidRPr="005420D3">
        <w:rPr>
          <w:sz w:val="28"/>
          <w:szCs w:val="28"/>
        </w:rPr>
        <w:t>ng c</w:t>
      </w:r>
      <w:r w:rsidRPr="005420D3">
        <w:rPr>
          <w:sz w:val="28"/>
          <w:szCs w:val="28"/>
        </w:rPr>
        <w:t>ủ</w:t>
      </w:r>
      <w:r w:rsidRPr="005420D3">
        <w:rPr>
          <w:sz w:val="28"/>
          <w:szCs w:val="28"/>
        </w:rPr>
        <w:t>a Thành ph</w:t>
      </w:r>
      <w:r w:rsidRPr="005420D3">
        <w:rPr>
          <w:sz w:val="28"/>
          <w:szCs w:val="28"/>
        </w:rPr>
        <w:t>ố</w:t>
      </w:r>
      <w:r w:rsidRPr="005420D3">
        <w:rPr>
          <w:sz w:val="28"/>
          <w:szCs w:val="28"/>
        </w:rPr>
        <w:t>, UBND xã, phư</w:t>
      </w:r>
      <w:r w:rsidRPr="005420D3">
        <w:rPr>
          <w:sz w:val="28"/>
          <w:szCs w:val="28"/>
        </w:rPr>
        <w:t>ờ</w:t>
      </w:r>
      <w:r w:rsidRPr="005420D3">
        <w:rPr>
          <w:sz w:val="28"/>
          <w:szCs w:val="28"/>
        </w:rPr>
        <w:t>ng rà soát, xác n</w:t>
      </w:r>
      <w:r w:rsidRPr="005420D3">
        <w:rPr>
          <w:sz w:val="28"/>
          <w:szCs w:val="28"/>
        </w:rPr>
        <w:t>h</w:t>
      </w:r>
      <w:r w:rsidRPr="005420D3">
        <w:rPr>
          <w:sz w:val="28"/>
          <w:szCs w:val="28"/>
        </w:rPr>
        <w:t>ậ</w:t>
      </w:r>
      <w:r w:rsidRPr="005420D3">
        <w:rPr>
          <w:sz w:val="28"/>
          <w:szCs w:val="28"/>
        </w:rPr>
        <w:t>n tên tuy</w:t>
      </w:r>
      <w:r w:rsidRPr="005420D3">
        <w:rPr>
          <w:sz w:val="28"/>
          <w:szCs w:val="28"/>
        </w:rPr>
        <w:t>ế</w:t>
      </w:r>
      <w:r w:rsidRPr="005420D3">
        <w:rPr>
          <w:sz w:val="28"/>
          <w:szCs w:val="28"/>
        </w:rPr>
        <w:t>n, đi</w:t>
      </w:r>
      <w:r w:rsidRPr="005420D3">
        <w:rPr>
          <w:sz w:val="28"/>
          <w:szCs w:val="28"/>
        </w:rPr>
        <w:t>ể</w:t>
      </w:r>
      <w:r w:rsidRPr="005420D3">
        <w:rPr>
          <w:sz w:val="28"/>
          <w:szCs w:val="28"/>
        </w:rPr>
        <w:t>m đ</w:t>
      </w:r>
      <w:r w:rsidRPr="005420D3">
        <w:rPr>
          <w:sz w:val="28"/>
          <w:szCs w:val="28"/>
        </w:rPr>
        <w:t>ầ</w:t>
      </w:r>
      <w:r w:rsidRPr="005420D3">
        <w:rPr>
          <w:sz w:val="28"/>
          <w:szCs w:val="28"/>
        </w:rPr>
        <w:t>u – đi</w:t>
      </w:r>
      <w:r w:rsidRPr="005420D3">
        <w:rPr>
          <w:sz w:val="28"/>
          <w:szCs w:val="28"/>
        </w:rPr>
        <w:t>ể</w:t>
      </w:r>
      <w:r w:rsidRPr="005420D3">
        <w:rPr>
          <w:sz w:val="28"/>
          <w:szCs w:val="28"/>
        </w:rPr>
        <w:t>m cu</w:t>
      </w:r>
      <w:r w:rsidRPr="005420D3">
        <w:rPr>
          <w:sz w:val="28"/>
          <w:szCs w:val="28"/>
        </w:rPr>
        <w:t>ố</w:t>
      </w:r>
      <w:r w:rsidRPr="005420D3">
        <w:rPr>
          <w:sz w:val="28"/>
          <w:szCs w:val="28"/>
        </w:rPr>
        <w:t>i và đ</w:t>
      </w:r>
      <w:r w:rsidRPr="005420D3">
        <w:rPr>
          <w:sz w:val="28"/>
          <w:szCs w:val="28"/>
        </w:rPr>
        <w:t>ề</w:t>
      </w:r>
      <w:r w:rsidRPr="005420D3">
        <w:rPr>
          <w:sz w:val="28"/>
          <w:szCs w:val="28"/>
        </w:rPr>
        <w:t xml:space="preserve"> xu</w:t>
      </w:r>
      <w:r w:rsidRPr="005420D3">
        <w:rPr>
          <w:sz w:val="28"/>
          <w:szCs w:val="28"/>
        </w:rPr>
        <w:t>ấ</w:t>
      </w:r>
      <w:r w:rsidRPr="005420D3">
        <w:rPr>
          <w:sz w:val="28"/>
          <w:szCs w:val="28"/>
        </w:rPr>
        <w:t>t phân vùng; S</w:t>
      </w:r>
      <w:r w:rsidRPr="005420D3">
        <w:rPr>
          <w:sz w:val="28"/>
          <w:szCs w:val="28"/>
        </w:rPr>
        <w:t>ở</w:t>
      </w:r>
      <w:r w:rsidRPr="005420D3">
        <w:rPr>
          <w:sz w:val="28"/>
          <w:szCs w:val="28"/>
        </w:rPr>
        <w:t xml:space="preserve"> Văn hóa và Th</w:t>
      </w:r>
      <w:r w:rsidRPr="005420D3">
        <w:rPr>
          <w:sz w:val="28"/>
          <w:szCs w:val="28"/>
        </w:rPr>
        <w:t>ể</w:t>
      </w:r>
      <w:r w:rsidRPr="005420D3">
        <w:rPr>
          <w:sz w:val="28"/>
          <w:szCs w:val="28"/>
        </w:rPr>
        <w:t xml:space="preserve"> thao t</w:t>
      </w:r>
      <w:r w:rsidRPr="005420D3">
        <w:rPr>
          <w:sz w:val="28"/>
          <w:szCs w:val="28"/>
        </w:rPr>
        <w:t>ổ</w:t>
      </w:r>
      <w:r w:rsidRPr="005420D3">
        <w:rPr>
          <w:sz w:val="28"/>
          <w:szCs w:val="28"/>
        </w:rPr>
        <w:t>ng h</w:t>
      </w:r>
      <w:r w:rsidRPr="005420D3">
        <w:rPr>
          <w:sz w:val="28"/>
          <w:szCs w:val="28"/>
        </w:rPr>
        <w:t>ợ</w:t>
      </w:r>
      <w:r w:rsidRPr="005420D3">
        <w:rPr>
          <w:sz w:val="28"/>
          <w:szCs w:val="28"/>
        </w:rPr>
        <w:t>p, chu</w:t>
      </w:r>
      <w:r w:rsidRPr="005420D3">
        <w:rPr>
          <w:sz w:val="28"/>
          <w:szCs w:val="28"/>
        </w:rPr>
        <w:t>ẩ</w:t>
      </w:r>
      <w:r w:rsidRPr="005420D3">
        <w:rPr>
          <w:sz w:val="28"/>
          <w:szCs w:val="28"/>
        </w:rPr>
        <w:t>n hóa và c</w:t>
      </w:r>
      <w:r w:rsidRPr="005420D3">
        <w:rPr>
          <w:sz w:val="28"/>
          <w:szCs w:val="28"/>
        </w:rPr>
        <w:t>ậ</w:t>
      </w:r>
      <w:r w:rsidRPr="005420D3">
        <w:rPr>
          <w:sz w:val="28"/>
          <w:szCs w:val="28"/>
        </w:rPr>
        <w:t>p nh</w:t>
      </w:r>
      <w:r w:rsidRPr="005420D3">
        <w:rPr>
          <w:sz w:val="28"/>
          <w:szCs w:val="28"/>
        </w:rPr>
        <w:t>ậ</w:t>
      </w:r>
      <w:r w:rsidRPr="005420D3">
        <w:rPr>
          <w:sz w:val="28"/>
          <w:szCs w:val="28"/>
        </w:rPr>
        <w:t>t.</w:t>
      </w:r>
    </w:p>
    <w:p w:rsidR="008C3B57" w:rsidRDefault="00A67710" w:rsidP="00F9212D">
      <w:pPr>
        <w:spacing w:before="120" w:after="120" w:line="276" w:lineRule="auto"/>
      </w:pPr>
      <w:r>
        <w:rPr>
          <w:b/>
          <w:sz w:val="26"/>
        </w:rPr>
        <w:t>II. DANH M</w:t>
      </w:r>
      <w:r>
        <w:rPr>
          <w:b/>
          <w:sz w:val="26"/>
        </w:rPr>
        <w:t>Ụ</w:t>
      </w:r>
      <w:r>
        <w:rPr>
          <w:b/>
          <w:sz w:val="26"/>
        </w:rPr>
        <w:t>C TUY</w:t>
      </w:r>
      <w:r>
        <w:rPr>
          <w:b/>
          <w:sz w:val="26"/>
        </w:rPr>
        <w:t>Ế</w:t>
      </w:r>
      <w:r>
        <w:rPr>
          <w:b/>
          <w:sz w:val="26"/>
        </w:rPr>
        <w:t>N PH</w:t>
      </w:r>
      <w:r>
        <w:rPr>
          <w:b/>
          <w:sz w:val="26"/>
        </w:rPr>
        <w:t>Ố</w:t>
      </w:r>
      <w:r>
        <w:rPr>
          <w:b/>
          <w:sz w:val="26"/>
        </w:rPr>
        <w:t>, TR</w:t>
      </w:r>
      <w:r>
        <w:rPr>
          <w:b/>
          <w:sz w:val="26"/>
        </w:rPr>
        <w:t>Ụ</w:t>
      </w:r>
      <w:r>
        <w:rPr>
          <w:b/>
          <w:sz w:val="26"/>
        </w:rPr>
        <w:t>C ĐƯ</w:t>
      </w:r>
      <w:r>
        <w:rPr>
          <w:b/>
          <w:sz w:val="26"/>
        </w:rPr>
        <w:t>Ờ</w:t>
      </w:r>
      <w:r>
        <w:rPr>
          <w:b/>
          <w:sz w:val="26"/>
        </w:rPr>
        <w:t>NG VÀ KHU V</w:t>
      </w:r>
      <w:r>
        <w:rPr>
          <w:b/>
          <w:sz w:val="26"/>
        </w:rPr>
        <w:t>Ự</w:t>
      </w:r>
      <w:r>
        <w:rPr>
          <w:b/>
          <w:sz w:val="26"/>
        </w:rPr>
        <w:t>C THEO 08 VÙNG KHÔNG GIAN</w:t>
      </w:r>
    </w:p>
    <w:p w:rsidR="008C3B57" w:rsidRDefault="00A67710" w:rsidP="00F9212D">
      <w:pPr>
        <w:spacing w:before="120" w:after="120" w:line="276" w:lineRule="auto"/>
      </w:pPr>
      <w:r>
        <w:rPr>
          <w:b/>
          <w:sz w:val="26"/>
        </w:rPr>
        <w:t>VÙNG I – TRUNG TÂM CHÍNH TR</w:t>
      </w:r>
      <w:r>
        <w:rPr>
          <w:b/>
          <w:sz w:val="26"/>
        </w:rPr>
        <w:t>Ị</w:t>
      </w:r>
      <w:r>
        <w:rPr>
          <w:b/>
          <w:sz w:val="26"/>
        </w:rPr>
        <w:t>, DI S</w:t>
      </w:r>
      <w:r>
        <w:rPr>
          <w:b/>
          <w:sz w:val="26"/>
        </w:rPr>
        <w:t>Ả</w:t>
      </w:r>
      <w:r>
        <w:rPr>
          <w:b/>
          <w:sz w:val="26"/>
        </w:rPr>
        <w:t>N VÀ KHÔNG GIAN BI</w:t>
      </w:r>
      <w:r>
        <w:rPr>
          <w:b/>
          <w:sz w:val="26"/>
        </w:rPr>
        <w:t>Ể</w:t>
      </w:r>
      <w:r>
        <w:rPr>
          <w:b/>
          <w:sz w:val="26"/>
        </w:rPr>
        <w:t>U TƯ</w:t>
      </w:r>
      <w:r>
        <w:rPr>
          <w:b/>
          <w:sz w:val="26"/>
        </w:rPr>
        <w:t>Ợ</w:t>
      </w:r>
      <w:r>
        <w:rPr>
          <w:b/>
          <w:sz w:val="26"/>
        </w:rPr>
        <w:t>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58"/>
        <w:gridCol w:w="2434"/>
        <w:gridCol w:w="2410"/>
        <w:gridCol w:w="2419"/>
      </w:tblGrid>
      <w:tr w:rsidR="008C3B57">
        <w:trPr>
          <w:jc w:val="center"/>
        </w:trPr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Mã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Ti</w:t>
            </w:r>
            <w:r>
              <w:rPr>
                <w:b/>
              </w:rPr>
              <w:t>ể</w:t>
            </w:r>
            <w:r>
              <w:rPr>
                <w:b/>
              </w:rPr>
              <w:t>u vù</w:t>
            </w:r>
            <w:r>
              <w:rPr>
                <w:b/>
              </w:rPr>
              <w:t>ng / nhóm không gian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Danh m</w:t>
            </w:r>
            <w:r>
              <w:rPr>
                <w:b/>
              </w:rPr>
              <w:t>ụ</w:t>
            </w:r>
            <w:r>
              <w:rPr>
                <w:b/>
              </w:rPr>
              <w:t>c tuy</w:t>
            </w:r>
            <w:r>
              <w:rPr>
                <w:b/>
              </w:rPr>
              <w:t>ế</w:t>
            </w:r>
            <w:r>
              <w:rPr>
                <w:b/>
              </w:rPr>
              <w:t>n ph</w:t>
            </w:r>
            <w:r>
              <w:rPr>
                <w:b/>
              </w:rPr>
              <w:t>ố</w:t>
            </w:r>
            <w:r>
              <w:rPr>
                <w:b/>
              </w:rPr>
              <w:t>, tr</w:t>
            </w:r>
            <w:r>
              <w:rPr>
                <w:b/>
              </w:rPr>
              <w:t>ụ</w:t>
            </w:r>
            <w:r>
              <w:rPr>
                <w:b/>
              </w:rPr>
              <w:t>c đư</w:t>
            </w:r>
            <w:r>
              <w:rPr>
                <w:b/>
              </w:rPr>
              <w:t>ờ</w:t>
            </w:r>
            <w:r>
              <w:rPr>
                <w:b/>
              </w:rPr>
              <w:t>ng, khu v</w:t>
            </w:r>
            <w:r>
              <w:rPr>
                <w:b/>
              </w:rPr>
              <w:t>ự</w:t>
            </w:r>
            <w:r>
              <w:rPr>
                <w:b/>
              </w:rPr>
              <w:t>c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Đ</w:t>
            </w:r>
            <w:r>
              <w:rPr>
                <w:b/>
              </w:rPr>
              <w:t>ị</w:t>
            </w:r>
            <w:r>
              <w:rPr>
                <w:b/>
              </w:rPr>
              <w:t>nh hư</w:t>
            </w:r>
            <w:r>
              <w:rPr>
                <w:b/>
              </w:rPr>
              <w:t>ớ</w:t>
            </w:r>
            <w:r>
              <w:rPr>
                <w:b/>
              </w:rPr>
              <w:t>ng lo</w:t>
            </w:r>
            <w:r>
              <w:rPr>
                <w:b/>
              </w:rPr>
              <w:t>ạ</w:t>
            </w:r>
            <w:r>
              <w:rPr>
                <w:b/>
              </w:rPr>
              <w:t>i hình qu</w:t>
            </w:r>
            <w:r>
              <w:rPr>
                <w:b/>
              </w:rPr>
              <w:t>ả</w:t>
            </w:r>
            <w:r>
              <w:rPr>
                <w:b/>
              </w:rPr>
              <w:t>ng cáo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IA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 xml:space="preserve">TRUNG TÂM CHÍNH </w:t>
            </w:r>
            <w:r>
              <w:lastRenderedPageBreak/>
              <w:t>TR</w:t>
            </w:r>
            <w:r>
              <w:t>Ị</w:t>
            </w:r>
            <w:r>
              <w:t xml:space="preserve"> QU</w:t>
            </w:r>
            <w:r>
              <w:t>Ố</w:t>
            </w:r>
            <w:r>
              <w:t>C GIA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lastRenderedPageBreak/>
              <w:t>Hùng Vương; Đ</w:t>
            </w:r>
            <w:r>
              <w:t>ộ</w:t>
            </w:r>
            <w:r>
              <w:t>c L</w:t>
            </w:r>
            <w:r>
              <w:t>ậ</w:t>
            </w:r>
            <w:r>
              <w:t>p; B</w:t>
            </w:r>
            <w:r>
              <w:t>ắ</w:t>
            </w:r>
            <w:r>
              <w:t xml:space="preserve">c Sơn; Hoàng Văn </w:t>
            </w:r>
            <w:r>
              <w:lastRenderedPageBreak/>
              <w:t>Th</w:t>
            </w:r>
            <w:r>
              <w:t>ụ</w:t>
            </w:r>
            <w:r>
              <w:t>; Đi</w:t>
            </w:r>
            <w:r>
              <w:t>ệ</w:t>
            </w:r>
            <w:r>
              <w:t>n Biên Ph</w:t>
            </w:r>
            <w:r>
              <w:t>ủ</w:t>
            </w:r>
            <w:r>
              <w:t xml:space="preserve"> (đo</w:t>
            </w:r>
            <w:r>
              <w:t>ạ</w:t>
            </w:r>
            <w:r>
              <w:t>n thu</w:t>
            </w:r>
            <w:r>
              <w:t>ộ</w:t>
            </w:r>
            <w:r>
              <w:t>c khu v</w:t>
            </w:r>
            <w:r>
              <w:t>ự</w:t>
            </w:r>
            <w:r>
              <w:t>c trung tâm); Phan Đình Phùng (đo</w:t>
            </w:r>
            <w:r>
              <w:t>ạ</w:t>
            </w:r>
            <w:r>
              <w:t>n giáp khu v</w:t>
            </w:r>
            <w:r>
              <w:t>ự</w:t>
            </w:r>
            <w:r>
              <w:t>c trung</w:t>
            </w:r>
            <w:r>
              <w:t xml:space="preserve"> tâm); Hoàng Di</w:t>
            </w:r>
            <w:r>
              <w:t>ệ</w:t>
            </w:r>
            <w:r>
              <w:t>u (đo</w:t>
            </w:r>
            <w:r>
              <w:t>ạ</w:t>
            </w:r>
            <w:r>
              <w:t>n giáp khu v</w:t>
            </w:r>
            <w:r>
              <w:t>ự</w:t>
            </w:r>
            <w:r>
              <w:t>c trung tâm); Nguy</w:t>
            </w:r>
            <w:r>
              <w:t>ễ</w:t>
            </w:r>
            <w:r>
              <w:t>n Tri Phương (đo</w:t>
            </w:r>
            <w:r>
              <w:t>ạ</w:t>
            </w:r>
            <w:r>
              <w:t>n thu</w:t>
            </w:r>
            <w:r>
              <w:t>ộ</w:t>
            </w:r>
            <w:r>
              <w:t>c khu v</w:t>
            </w:r>
            <w:r>
              <w:t>ự</w:t>
            </w:r>
            <w:r>
              <w:t>c ki</w:t>
            </w:r>
            <w:r>
              <w:t>ể</w:t>
            </w:r>
            <w:r>
              <w:t>m soát); các tuy</w:t>
            </w:r>
            <w:r>
              <w:t>ế</w:t>
            </w:r>
            <w:r>
              <w:t>n ti</w:t>
            </w:r>
            <w:r>
              <w:t>ế</w:t>
            </w:r>
            <w:r>
              <w:t>p c</w:t>
            </w:r>
            <w:r>
              <w:t>ậ</w:t>
            </w:r>
            <w:r>
              <w:t>n và không gian ph</w:t>
            </w:r>
            <w:r>
              <w:t>ụ</w:t>
            </w:r>
            <w:r>
              <w:t>c v</w:t>
            </w:r>
            <w:r>
              <w:t>ụ</w:t>
            </w:r>
            <w:r>
              <w:t xml:space="preserve"> nghi l</w:t>
            </w:r>
            <w:r>
              <w:t>ễ</w:t>
            </w:r>
            <w:r>
              <w:t>, đ</w:t>
            </w:r>
            <w:r>
              <w:t>ố</w:t>
            </w:r>
            <w:r>
              <w:t>i ngo</w:t>
            </w:r>
            <w:r>
              <w:t>ạ</w:t>
            </w:r>
            <w:r>
              <w:t>i c</w:t>
            </w:r>
            <w:r>
              <w:t>ấ</w:t>
            </w:r>
            <w:r>
              <w:t>p cao.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lastRenderedPageBreak/>
              <w:t>Không b</w:t>
            </w:r>
            <w:r>
              <w:t>ố</w:t>
            </w:r>
            <w:r>
              <w:t xml:space="preserve"> trí qu</w:t>
            </w:r>
            <w:r>
              <w:t>ả</w:t>
            </w:r>
            <w:r>
              <w:t>ng cáo thương m</w:t>
            </w:r>
            <w:r>
              <w:t>ạ</w:t>
            </w:r>
            <w:r>
              <w:t>i. Ch</w:t>
            </w:r>
            <w:r>
              <w:t>ỉ</w:t>
            </w:r>
            <w:r>
              <w:t xml:space="preserve"> xem xét </w:t>
            </w:r>
            <w:r>
              <w:lastRenderedPageBreak/>
              <w:t>thông tin chính tr</w:t>
            </w:r>
            <w:r>
              <w:t>ị</w:t>
            </w:r>
            <w:r>
              <w:t>, đ</w:t>
            </w:r>
            <w:r>
              <w:t>ố</w:t>
            </w:r>
            <w:r>
              <w:t>i ngo</w:t>
            </w:r>
            <w:r>
              <w:t>ạ</w:t>
            </w:r>
            <w:r>
              <w:t>i, nghi l</w:t>
            </w:r>
            <w:r>
              <w:t>ễ</w:t>
            </w:r>
            <w:r>
              <w:t xml:space="preserve">, </w:t>
            </w:r>
            <w:r>
              <w:t>ch</w:t>
            </w:r>
            <w:r>
              <w:t>ỉ</w:t>
            </w:r>
            <w:r>
              <w:t xml:space="preserve"> d</w:t>
            </w:r>
            <w:r>
              <w:t>ẫ</w:t>
            </w:r>
            <w:r>
              <w:t>n, thông tin công c</w:t>
            </w:r>
            <w:r>
              <w:t>ộ</w:t>
            </w:r>
            <w:r>
              <w:t>ng và qu</w:t>
            </w:r>
            <w:r>
              <w:t>ả</w:t>
            </w:r>
            <w:r>
              <w:t>ng bá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 đư</w:t>
            </w:r>
            <w:r>
              <w:t>ợ</w:t>
            </w:r>
            <w:r>
              <w:t>c c</w:t>
            </w:r>
            <w:r>
              <w:t>ấ</w:t>
            </w:r>
            <w:r>
              <w:t>p có th</w:t>
            </w:r>
            <w:r>
              <w:t>ẩ</w:t>
            </w:r>
            <w:r>
              <w:t>m quy</w:t>
            </w:r>
            <w:r>
              <w:t>ề</w:t>
            </w:r>
            <w:r>
              <w:t>n phê duy</w:t>
            </w:r>
            <w:r>
              <w:t>ệ</w:t>
            </w:r>
            <w:r>
              <w:t>t.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lastRenderedPageBreak/>
              <w:t>IB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H</w:t>
            </w:r>
            <w:r>
              <w:t>Ồ</w:t>
            </w:r>
            <w:r>
              <w:t xml:space="preserve"> HOÀN KI</w:t>
            </w:r>
            <w:r>
              <w:t>Ế</w:t>
            </w:r>
            <w:r>
              <w:t>M VÀ PH</w:t>
            </w:r>
            <w:r>
              <w:t>Ụ</w:t>
            </w:r>
            <w:r>
              <w:t xml:space="preserve"> C</w:t>
            </w:r>
            <w:r>
              <w:t>Ậ</w:t>
            </w:r>
            <w:r>
              <w:t>N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Tràng Ti</w:t>
            </w:r>
            <w:r>
              <w:t>ề</w:t>
            </w:r>
            <w:r>
              <w:t>n; Hàng Khay; Lê Thái T</w:t>
            </w:r>
            <w:r>
              <w:t>ổ</w:t>
            </w:r>
            <w:r>
              <w:t>; Đinh Tiên Hoàng; Lý Thái T</w:t>
            </w:r>
            <w:r>
              <w:t>ổ</w:t>
            </w:r>
            <w:r>
              <w:t>; Ngô Quy</w:t>
            </w:r>
            <w:r>
              <w:t>ề</w:t>
            </w:r>
            <w:r>
              <w:t>n; Tr</w:t>
            </w:r>
            <w:r>
              <w:t>ầ</w:t>
            </w:r>
            <w:r>
              <w:t>n Nguyên Hãn; Lê Lai; Lê Th</w:t>
            </w:r>
            <w:r>
              <w:t>ạ</w:t>
            </w:r>
            <w:r>
              <w:t>ch; Đinh L</w:t>
            </w:r>
            <w:r>
              <w:t>ễ</w:t>
            </w:r>
            <w:r>
              <w:t>; Hàng Đào; Hàng Ngang; Hàng</w:t>
            </w:r>
            <w:r>
              <w:t xml:space="preserve"> Bu</w:t>
            </w:r>
            <w:r>
              <w:t>ồ</w:t>
            </w:r>
            <w:r>
              <w:t>m; Mã Mây; Hàng B</w:t>
            </w:r>
            <w:r>
              <w:t>ạ</w:t>
            </w:r>
            <w:r>
              <w:t>c; Hàng M</w:t>
            </w:r>
            <w:r>
              <w:t>ắ</w:t>
            </w:r>
            <w:r>
              <w:t>m; Nguy</w:t>
            </w:r>
            <w:r>
              <w:t>ễ</w:t>
            </w:r>
            <w:r>
              <w:t>n H</w:t>
            </w:r>
            <w:r>
              <w:t>ữ</w:t>
            </w:r>
            <w:r>
              <w:t>u Huân; Bà Tri</w:t>
            </w:r>
            <w:r>
              <w:t>ệ</w:t>
            </w:r>
            <w:r>
              <w:t>u (đo</w:t>
            </w:r>
            <w:r>
              <w:t>ạ</w:t>
            </w:r>
            <w:r>
              <w:t>n giáp H</w:t>
            </w:r>
            <w:r>
              <w:t>ồ</w:t>
            </w:r>
            <w:r>
              <w:t xml:space="preserve"> Hoàn Ki</w:t>
            </w:r>
            <w:r>
              <w:t>ế</w:t>
            </w:r>
            <w:r>
              <w:t>m); Hai Bà Trưng (đo</w:t>
            </w:r>
            <w:r>
              <w:t>ạ</w:t>
            </w:r>
            <w:r>
              <w:t>n giáp khu v</w:t>
            </w:r>
            <w:r>
              <w:t>ự</w:t>
            </w:r>
            <w:r>
              <w:t>c h</w:t>
            </w:r>
            <w:r>
              <w:t>ồ</w:t>
            </w:r>
            <w:r>
              <w:t>); các tuy</w:t>
            </w:r>
            <w:r>
              <w:t>ế</w:t>
            </w:r>
            <w:r>
              <w:t>n ph</w:t>
            </w:r>
            <w:r>
              <w:t>ố</w:t>
            </w:r>
            <w:r>
              <w:t xml:space="preserve"> đi b</w:t>
            </w:r>
            <w:r>
              <w:t>ộ</w:t>
            </w:r>
            <w:r>
              <w:t xml:space="preserve"> và không gian ph</w:t>
            </w:r>
            <w:r>
              <w:t>ụ</w:t>
            </w:r>
            <w:r>
              <w:t xml:space="preserve"> c</w:t>
            </w:r>
            <w:r>
              <w:t>ậ</w:t>
            </w:r>
            <w:r>
              <w:t>n h</w:t>
            </w:r>
            <w:r>
              <w:t>ồ</w:t>
            </w:r>
            <w:r>
              <w:t>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Ưu tiên văn hóa, du l</w:t>
            </w:r>
            <w:r>
              <w:t>ị</w:t>
            </w:r>
            <w:r>
              <w:t>ch, ngh</w:t>
            </w:r>
            <w:r>
              <w:t>ệ</w:t>
            </w:r>
            <w:r>
              <w:t xml:space="preserve"> thu</w:t>
            </w:r>
            <w:r>
              <w:t>ậ</w:t>
            </w:r>
            <w:r>
              <w:t>t công c</w:t>
            </w:r>
            <w:r>
              <w:t>ộ</w:t>
            </w:r>
            <w:r>
              <w:t>ng, thông tin công c</w:t>
            </w:r>
            <w:r>
              <w:t>ộ</w:t>
            </w:r>
            <w:r>
              <w:t>ng và qu</w:t>
            </w:r>
            <w:r>
              <w:t>ả</w:t>
            </w:r>
            <w:r>
              <w:t>ng cáo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n. H</w:t>
            </w:r>
            <w:r>
              <w:t>ạ</w:t>
            </w:r>
            <w:r>
              <w:t>n ch</w:t>
            </w:r>
            <w:r>
              <w:t>ế</w:t>
            </w:r>
            <w:r>
              <w:t xml:space="preserve"> nghiêm ng</w:t>
            </w:r>
            <w:r>
              <w:t>ặ</w:t>
            </w:r>
            <w:r>
              <w:t>t qu</w:t>
            </w:r>
            <w:r>
              <w:t>ả</w:t>
            </w:r>
            <w:r>
              <w:t>ng cáo thương m</w:t>
            </w:r>
            <w:r>
              <w:t>ạ</w:t>
            </w:r>
            <w:r>
              <w:t>i và màn hình quy mô l</w:t>
            </w:r>
            <w:r>
              <w:t>ớ</w:t>
            </w:r>
            <w:r>
              <w:t>n; ưu tiên gi</w:t>
            </w:r>
            <w:r>
              <w:t>ả</w:t>
            </w:r>
            <w:r>
              <w:t>i pháp hài hòa c</w:t>
            </w:r>
            <w:r>
              <w:t>ả</w:t>
            </w:r>
            <w:r>
              <w:t>nh quan.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IC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KHU PH</w:t>
            </w:r>
            <w:r>
              <w:t>Ố</w:t>
            </w:r>
            <w:r>
              <w:t xml:space="preserve"> C</w:t>
            </w:r>
            <w:r>
              <w:t>Ổ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Hàng B</w:t>
            </w:r>
            <w:r>
              <w:t>ạ</w:t>
            </w:r>
            <w:r>
              <w:t>c; Hàng Đào; Hàng Ngang; Hàng Bu</w:t>
            </w:r>
            <w:r>
              <w:t>ồ</w:t>
            </w:r>
            <w:r>
              <w:t>m; Hàng Mã; Hàng Gai; Hàng B</w:t>
            </w:r>
            <w:r>
              <w:t>ồ</w:t>
            </w:r>
            <w:r>
              <w:t>; Hàng Thi</w:t>
            </w:r>
            <w:r>
              <w:t>ế</w:t>
            </w:r>
            <w:r>
              <w:t>c; Hàng Đ</w:t>
            </w:r>
            <w:r>
              <w:t>ồ</w:t>
            </w:r>
            <w:r>
              <w:t>ng; Hàng Đi</w:t>
            </w:r>
            <w:r>
              <w:t>ế</w:t>
            </w:r>
            <w:r>
              <w:t xml:space="preserve">u; Hàng Cân; Hàng Cá; Hàng Chai; </w:t>
            </w:r>
            <w:r>
              <w:t>Hàng Mành; Hàng Hòm; Hàng Tr</w:t>
            </w:r>
            <w:r>
              <w:t>ố</w:t>
            </w:r>
            <w:r>
              <w:t>ng; Hàng Qu</w:t>
            </w:r>
            <w:r>
              <w:t>ạ</w:t>
            </w:r>
            <w:r>
              <w:t>t; Hàng Hành; Lương Văn Can; T</w:t>
            </w:r>
            <w:r>
              <w:t>ạ</w:t>
            </w:r>
            <w:r>
              <w:t xml:space="preserve"> Hi</w:t>
            </w:r>
            <w:r>
              <w:t>ệ</w:t>
            </w:r>
            <w:r>
              <w:t>n; Đào Duy T</w:t>
            </w:r>
            <w:r>
              <w:t>ừ</w:t>
            </w:r>
            <w:r>
              <w:t>; Mã Mây; Nguy</w:t>
            </w:r>
            <w:r>
              <w:t>ễ</w:t>
            </w:r>
            <w:r>
              <w:t>n H</w:t>
            </w:r>
            <w:r>
              <w:t>ữ</w:t>
            </w:r>
            <w:r>
              <w:t>u Huân; Hàng Gi</w:t>
            </w:r>
            <w:r>
              <w:t>ầ</w:t>
            </w:r>
            <w:r>
              <w:t>y; Hàng Chi</w:t>
            </w:r>
            <w:r>
              <w:t>ế</w:t>
            </w:r>
            <w:r>
              <w:t>u; Ô Quan Chư</w:t>
            </w:r>
            <w:r>
              <w:t>ở</w:t>
            </w:r>
            <w:r>
              <w:t>ng; Hàng Đư</w:t>
            </w:r>
            <w:r>
              <w:t>ờ</w:t>
            </w:r>
            <w:r>
              <w:t xml:space="preserve">ng; Hàng </w:t>
            </w:r>
            <w:r>
              <w:lastRenderedPageBreak/>
              <w:t>Mu</w:t>
            </w:r>
            <w:r>
              <w:t>ố</w:t>
            </w:r>
            <w:r>
              <w:t>i; Hàng D</w:t>
            </w:r>
            <w:r>
              <w:t>ầ</w:t>
            </w:r>
            <w:r>
              <w:t>u; Hàng Chĩnh; Hàng Khoai; Đ</w:t>
            </w:r>
            <w:r>
              <w:t>ồ</w:t>
            </w:r>
            <w:r>
              <w:t>ng Xuân; C</w:t>
            </w:r>
            <w:r>
              <w:t>ầ</w:t>
            </w:r>
            <w:r>
              <w:t>u G</w:t>
            </w:r>
            <w:r>
              <w:t>ỗ</w:t>
            </w:r>
            <w:r>
              <w:t>; Gia Ngư; Đinh Li</w:t>
            </w:r>
            <w:r>
              <w:t>ệ</w:t>
            </w:r>
            <w:r>
              <w:t>t; ngõ Tr</w:t>
            </w:r>
            <w:r>
              <w:t>àng Ti</w:t>
            </w:r>
            <w:r>
              <w:t>ề</w:t>
            </w:r>
            <w:r>
              <w:t>n và các tuy</w:t>
            </w:r>
            <w:r>
              <w:t>ế</w:t>
            </w:r>
            <w:r>
              <w:t>n trong khu ph</w:t>
            </w:r>
            <w:r>
              <w:t>ố</w:t>
            </w:r>
            <w:r>
              <w:t xml:space="preserve"> c</w:t>
            </w:r>
            <w:r>
              <w:t>ổ</w:t>
            </w:r>
            <w:r>
              <w:t xml:space="preserve"> theo ranh gi</w:t>
            </w:r>
            <w:r>
              <w:t>ớ</w:t>
            </w:r>
            <w:r>
              <w:t>i đư</w:t>
            </w:r>
            <w:r>
              <w:t>ợ</w:t>
            </w:r>
            <w:r>
              <w:t>c c</w:t>
            </w:r>
            <w:r>
              <w:t>ấ</w:t>
            </w:r>
            <w:r>
              <w:t>p có th</w:t>
            </w:r>
            <w:r>
              <w:t>ẩ</w:t>
            </w:r>
            <w:r>
              <w:t>m quy</w:t>
            </w:r>
            <w:r>
              <w:t>ề</w:t>
            </w:r>
            <w:r>
              <w:t>n xác đ</w:t>
            </w:r>
            <w:r>
              <w:t>ị</w:t>
            </w:r>
            <w:r>
              <w:t>nh.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lastRenderedPageBreak/>
              <w:t>Bi</w:t>
            </w:r>
            <w:r>
              <w:t>ể</w:t>
            </w:r>
            <w:r>
              <w:t>n hi</w:t>
            </w:r>
            <w:r>
              <w:t>ệ</w:t>
            </w:r>
            <w:r>
              <w:t>u và qu</w:t>
            </w:r>
            <w:r>
              <w:t>ả</w:t>
            </w:r>
            <w:r>
              <w:t>ng cáo quy mô nh</w:t>
            </w:r>
            <w:r>
              <w:t>ỏ</w:t>
            </w:r>
            <w:r>
              <w:t xml:space="preserve"> phù h</w:t>
            </w:r>
            <w:r>
              <w:t>ợ</w:t>
            </w:r>
            <w:r>
              <w:t>p ki</w:t>
            </w:r>
            <w:r>
              <w:t>ế</w:t>
            </w:r>
            <w:r>
              <w:t>n trúc; qu</w:t>
            </w:r>
            <w:r>
              <w:t>ả</w:t>
            </w:r>
            <w:r>
              <w:t>ng bá văn hóa, du l</w:t>
            </w:r>
            <w:r>
              <w:t>ị</w:t>
            </w:r>
            <w:r>
              <w:t>ch, s</w:t>
            </w:r>
            <w:r>
              <w:t>ả</w:t>
            </w:r>
            <w:r>
              <w:t>n ph</w:t>
            </w:r>
            <w:r>
              <w:t>ẩ</w:t>
            </w:r>
            <w:r>
              <w:t>m đ</w:t>
            </w:r>
            <w:r>
              <w:t>ặ</w:t>
            </w:r>
            <w:r>
              <w:t>c trưng và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n. Không ưu tiên pano, billboard, LED kích thư</w:t>
            </w:r>
            <w:r>
              <w:t>ớ</w:t>
            </w:r>
            <w:r>
              <w:t>c l</w:t>
            </w:r>
            <w:r>
              <w:t>ớ</w:t>
            </w:r>
            <w:r>
              <w:t>n; ki</w:t>
            </w:r>
            <w:r>
              <w:t>ể</w:t>
            </w:r>
            <w:r>
              <w:t>m so</w:t>
            </w:r>
            <w:r>
              <w:t>át ch</w:t>
            </w:r>
            <w:r>
              <w:t>ặ</w:t>
            </w:r>
            <w:r>
              <w:t>t m</w:t>
            </w:r>
            <w:r>
              <w:t>ậ</w:t>
            </w:r>
            <w:r>
              <w:t>t đ</w:t>
            </w:r>
            <w:r>
              <w:t>ộ</w:t>
            </w:r>
            <w:r>
              <w:t>, màu s</w:t>
            </w:r>
            <w:r>
              <w:t>ắ</w:t>
            </w:r>
            <w:r>
              <w:t>c, ánh sáng.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lastRenderedPageBreak/>
              <w:t>ID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KHÔNG GIAN DI S</w:t>
            </w:r>
            <w:r>
              <w:t>Ả</w:t>
            </w:r>
            <w:r>
              <w:t>N QU</w:t>
            </w:r>
            <w:r>
              <w:t>Ố</w:t>
            </w:r>
            <w:r>
              <w:t>C GIA Đ</w:t>
            </w:r>
            <w:r>
              <w:t>Ặ</w:t>
            </w:r>
            <w:r>
              <w:t>C BI</w:t>
            </w:r>
            <w:r>
              <w:t>Ệ</w:t>
            </w:r>
            <w:r>
              <w:t>T VÀ DI S</w:t>
            </w:r>
            <w:r>
              <w:t>Ả</w:t>
            </w:r>
            <w:r>
              <w:t>N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Hoàng thành Thăng Long và các tuy</w:t>
            </w:r>
            <w:r>
              <w:t>ế</w:t>
            </w:r>
            <w:r>
              <w:t>n ti</w:t>
            </w:r>
            <w:r>
              <w:t>ế</w:t>
            </w:r>
            <w:r>
              <w:t>p c</w:t>
            </w:r>
            <w:r>
              <w:t>ậ</w:t>
            </w:r>
            <w:r>
              <w:t>n; Văn Mi</w:t>
            </w:r>
            <w:r>
              <w:t>ế</w:t>
            </w:r>
            <w:r>
              <w:t>u – Qu</w:t>
            </w:r>
            <w:r>
              <w:t>ố</w:t>
            </w:r>
            <w:r>
              <w:t>c T</w:t>
            </w:r>
            <w:r>
              <w:t>ử</w:t>
            </w:r>
            <w:r>
              <w:t xml:space="preserve"> Giám và các tuy</w:t>
            </w:r>
            <w:r>
              <w:t>ế</w:t>
            </w:r>
            <w:r>
              <w:t>n ti</w:t>
            </w:r>
            <w:r>
              <w:t>ế</w:t>
            </w:r>
            <w:r>
              <w:t>p c</w:t>
            </w:r>
            <w:r>
              <w:t>ậ</w:t>
            </w:r>
            <w:r>
              <w:t>n; H</w:t>
            </w:r>
            <w:r>
              <w:t>ồ</w:t>
            </w:r>
            <w:r>
              <w:t xml:space="preserve"> Văn; C</w:t>
            </w:r>
            <w:r>
              <w:t>ộ</w:t>
            </w:r>
            <w:r>
              <w:t>t C</w:t>
            </w:r>
            <w:r>
              <w:t>ờ</w:t>
            </w:r>
            <w:r>
              <w:t xml:space="preserve"> – Đi</w:t>
            </w:r>
            <w:r>
              <w:t>ệ</w:t>
            </w:r>
            <w:r>
              <w:t>n Biên Ph</w:t>
            </w:r>
            <w:r>
              <w:t>ủ</w:t>
            </w:r>
            <w:r>
              <w:t>; Khu di tích Ch</w:t>
            </w:r>
            <w:r>
              <w:t>ủ</w:t>
            </w:r>
            <w:r>
              <w:t xml:space="preserve"> t</w:t>
            </w:r>
            <w:r>
              <w:t>ị</w:t>
            </w:r>
            <w:r>
              <w:t>ch H</w:t>
            </w:r>
            <w:r>
              <w:t>ồ</w:t>
            </w:r>
            <w:r>
              <w:t xml:space="preserve"> Chí Minh t</w:t>
            </w:r>
            <w:r>
              <w:t>ạ</w:t>
            </w:r>
            <w:r>
              <w:t>i Ph</w:t>
            </w:r>
            <w:r>
              <w:t>ủ</w:t>
            </w:r>
            <w:r>
              <w:t xml:space="preserve"> Ch</w:t>
            </w:r>
            <w:r>
              <w:t>ủ</w:t>
            </w:r>
            <w:r>
              <w:t xml:space="preserve"> t</w:t>
            </w:r>
            <w:r>
              <w:t>ị</w:t>
            </w:r>
            <w:r>
              <w:t>ch; các tuy</w:t>
            </w:r>
            <w:r>
              <w:t>ế</w:t>
            </w:r>
            <w:r>
              <w:t>n ti</w:t>
            </w:r>
            <w:r>
              <w:t>ế</w:t>
            </w:r>
            <w:r>
              <w:t>p c</w:t>
            </w:r>
            <w:r>
              <w:t>ậ</w:t>
            </w:r>
            <w:r>
              <w:t>n di tích; các khu v</w:t>
            </w:r>
            <w:r>
              <w:t>ự</w:t>
            </w:r>
            <w:r>
              <w:t>c di s</w:t>
            </w:r>
            <w:r>
              <w:t>ả</w:t>
            </w:r>
            <w:r>
              <w:t>n và vùng b</w:t>
            </w:r>
            <w:r>
              <w:t>ả</w:t>
            </w:r>
            <w:r>
              <w:t>o v</w:t>
            </w:r>
            <w:r>
              <w:t>ệ</w:t>
            </w:r>
            <w:r>
              <w:t xml:space="preserve"> theo h</w:t>
            </w:r>
            <w:r>
              <w:t>ồ</w:t>
            </w:r>
            <w:r>
              <w:t xml:space="preserve"> sơ di tích đư</w:t>
            </w:r>
            <w:r>
              <w:t>ợ</w:t>
            </w:r>
            <w:r>
              <w:t>c phê duy</w:t>
            </w:r>
            <w:r>
              <w:t>ệ</w:t>
            </w:r>
            <w:r>
              <w:t>t.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Không b</w:t>
            </w:r>
            <w:r>
              <w:t>ố</w:t>
            </w:r>
            <w:r>
              <w:t xml:space="preserve"> trí qu</w:t>
            </w:r>
            <w:r>
              <w:t>ả</w:t>
            </w:r>
            <w:r>
              <w:t>ng cáo thương m</w:t>
            </w:r>
            <w:r>
              <w:t>ạ</w:t>
            </w:r>
            <w:r>
              <w:t>i trong khu v</w:t>
            </w:r>
            <w:r>
              <w:t>ự</w:t>
            </w:r>
            <w:r>
              <w:t>c b</w:t>
            </w:r>
            <w:r>
              <w:t>ả</w:t>
            </w:r>
            <w:r>
              <w:t>o v</w:t>
            </w:r>
            <w:r>
              <w:t>ệ</w:t>
            </w:r>
            <w:r>
              <w:t xml:space="preserve"> nghiêm ng</w:t>
            </w:r>
            <w:r>
              <w:t>ặ</w:t>
            </w:r>
            <w:r>
              <w:t>t; ưu tiên bi</w:t>
            </w:r>
            <w:r>
              <w:t>ể</w:t>
            </w:r>
            <w:r>
              <w:t>n ch</w:t>
            </w:r>
            <w:r>
              <w:t>ỉ</w:t>
            </w:r>
            <w:r>
              <w:t xml:space="preserve"> d</w:t>
            </w:r>
            <w:r>
              <w:t>ẫ</w:t>
            </w:r>
            <w:r>
              <w:t>n, thuy</w:t>
            </w:r>
            <w:r>
              <w:t>ế</w:t>
            </w:r>
            <w:r>
              <w:t>t minh, thông tin di s</w:t>
            </w:r>
            <w:r>
              <w:t>ả</w:t>
            </w:r>
            <w:r>
              <w:t>n, văn hóa và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 đư</w:t>
            </w:r>
            <w:r>
              <w:t>ợ</w:t>
            </w:r>
            <w:r>
              <w:t>c phép; ki</w:t>
            </w:r>
            <w:r>
              <w:t>ể</w:t>
            </w:r>
            <w:r>
              <w:t>m soát ch</w:t>
            </w:r>
            <w:r>
              <w:t>ặ</w:t>
            </w:r>
            <w:r>
              <w:t>t hình th</w:t>
            </w:r>
            <w:r>
              <w:t>ứ</w:t>
            </w:r>
            <w:r>
              <w:t>c, v</w:t>
            </w:r>
            <w:r>
              <w:t>ậ</w:t>
            </w:r>
            <w:r>
              <w:t>t li</w:t>
            </w:r>
            <w:r>
              <w:t>ệ</w:t>
            </w:r>
            <w:r>
              <w:t>u và chi</w:t>
            </w:r>
            <w:r>
              <w:t>ế</w:t>
            </w:r>
            <w:r>
              <w:t>u sáng.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IE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TRƯ</w:t>
            </w:r>
            <w:r>
              <w:t>Ờ</w:t>
            </w:r>
            <w:r>
              <w:t>NG, KHÔNG GIAN VĂN HÓA VÀ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trư</w:t>
            </w:r>
            <w:r>
              <w:t>ờ</w:t>
            </w:r>
            <w:r>
              <w:t>ng Ba Đình; Qu</w:t>
            </w:r>
            <w:r>
              <w:t>ả</w:t>
            </w:r>
            <w:r>
              <w:t>ng trư</w:t>
            </w:r>
            <w:r>
              <w:t>ờ</w:t>
            </w:r>
            <w:r>
              <w:t>ng Cách m</w:t>
            </w:r>
            <w:r>
              <w:t>ạ</w:t>
            </w:r>
            <w:r>
              <w:t>ng Tháng Tám; Qu</w:t>
            </w:r>
            <w:r>
              <w:t>ả</w:t>
            </w:r>
            <w:r>
              <w:t>ng trư</w:t>
            </w:r>
            <w:r>
              <w:t>ờ</w:t>
            </w:r>
            <w:r>
              <w:t>ng Đông Kinh Nghĩa Th</w:t>
            </w:r>
            <w:r>
              <w:t>ụ</w:t>
            </w:r>
            <w:r>
              <w:t>c; khu v</w:t>
            </w:r>
            <w:r>
              <w:t>ự</w:t>
            </w:r>
            <w:r>
              <w:t>c Nhà hát L</w:t>
            </w:r>
            <w:r>
              <w:t>ớ</w:t>
            </w:r>
            <w:r>
              <w:t>n; Tràng Ti</w:t>
            </w:r>
            <w:r>
              <w:t>ề</w:t>
            </w:r>
            <w:r>
              <w:t>n; Đinh Tiên Hoàng; Lý Thái T</w:t>
            </w:r>
            <w:r>
              <w:t>ổ</w:t>
            </w:r>
            <w:r>
              <w:t>; Ngô Quy</w:t>
            </w:r>
            <w:r>
              <w:t>ề</w:t>
            </w:r>
            <w:r>
              <w:t>n; ph</w:t>
            </w:r>
            <w:r>
              <w:t>ố</w:t>
            </w:r>
            <w:r>
              <w:t xml:space="preserve"> đi b</w:t>
            </w:r>
            <w:r>
              <w:t>ộ</w:t>
            </w:r>
            <w:r>
              <w:t xml:space="preserve"> quanh H</w:t>
            </w:r>
            <w:r>
              <w:t>ồ</w:t>
            </w:r>
            <w:r>
              <w:t xml:space="preserve"> Hoàn Ki</w:t>
            </w:r>
            <w:r>
              <w:t>ế</w:t>
            </w:r>
            <w:r>
              <w:t>m; các qu</w:t>
            </w:r>
            <w:r>
              <w:t>ả</w:t>
            </w:r>
            <w:r>
              <w:t>ng trư</w:t>
            </w:r>
            <w:r>
              <w:t>ờ</w:t>
            </w:r>
            <w:r>
              <w:t>ng, công viên và không gian t</w:t>
            </w:r>
            <w:r>
              <w:t>ổ</w:t>
            </w:r>
            <w:r>
              <w:t xml:space="preserve"> ch</w:t>
            </w:r>
            <w:r>
              <w:t>ứ</w:t>
            </w:r>
            <w:r>
              <w:t>c l</w:t>
            </w:r>
            <w:r>
              <w:t>ễ</w:t>
            </w:r>
            <w:r>
              <w:t xml:space="preserve"> h</w:t>
            </w:r>
            <w:r>
              <w:t>ộ</w:t>
            </w:r>
            <w:r>
              <w:t>i, festival, tri</w:t>
            </w:r>
            <w:r>
              <w:t>ể</w:t>
            </w:r>
            <w:r>
              <w:t>n lãm,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 văn hóa – ngh</w:t>
            </w:r>
            <w:r>
              <w:t>ệ</w:t>
            </w:r>
            <w:r>
              <w:t xml:space="preserve"> thu</w:t>
            </w:r>
            <w:r>
              <w:t>ậ</w:t>
            </w:r>
            <w:r>
              <w:t>t.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cáo theo th</w:t>
            </w:r>
            <w:r>
              <w:t>ờ</w:t>
            </w:r>
            <w:r>
              <w:t>i h</w:t>
            </w:r>
            <w:r>
              <w:t>ạ</w:t>
            </w:r>
            <w:r>
              <w:t>n g</w:t>
            </w:r>
            <w:r>
              <w:t>ắ</w:t>
            </w:r>
            <w:r>
              <w:t>n v</w:t>
            </w:r>
            <w:r>
              <w:t>ớ</w:t>
            </w:r>
            <w:r>
              <w:t>i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n; ưu tiên văn hóa, du l</w:t>
            </w:r>
            <w:r>
              <w:t>ị</w:t>
            </w:r>
            <w:r>
              <w:t>ch, ngh</w:t>
            </w:r>
            <w:r>
              <w:t>ệ</w:t>
            </w:r>
            <w:r>
              <w:t xml:space="preserve"> thu</w:t>
            </w:r>
            <w:r>
              <w:t>ậ</w:t>
            </w:r>
            <w:r>
              <w:t>t công c</w:t>
            </w:r>
            <w:r>
              <w:t>ộ</w:t>
            </w:r>
            <w:r>
              <w:t>ng, trình di</w:t>
            </w:r>
            <w:r>
              <w:t>ễ</w:t>
            </w:r>
            <w:r>
              <w:t>n ánh sáng, mapp</w:t>
            </w:r>
            <w:r>
              <w:t>ing và qu</w:t>
            </w:r>
            <w:r>
              <w:t>ả</w:t>
            </w:r>
            <w:r>
              <w:t>ng cáo s</w:t>
            </w:r>
            <w:r>
              <w:t>ố</w:t>
            </w:r>
            <w:r>
              <w:t xml:space="preserve"> tương tác; b</w:t>
            </w:r>
            <w:r>
              <w:t>ả</w:t>
            </w:r>
            <w:r>
              <w:t>o đ</w:t>
            </w:r>
            <w:r>
              <w:t>ả</w:t>
            </w:r>
            <w:r>
              <w:t>m c</w:t>
            </w:r>
            <w:r>
              <w:t>ả</w:t>
            </w:r>
            <w:r>
              <w:t>nh quan và l</w:t>
            </w:r>
            <w:r>
              <w:t>ợ</w:t>
            </w:r>
            <w:r>
              <w:t>i ích c</w:t>
            </w:r>
            <w:r>
              <w:t>ộ</w:t>
            </w:r>
            <w:r>
              <w:t>ng đ</w:t>
            </w:r>
            <w:r>
              <w:t>ồ</w:t>
            </w:r>
            <w:r>
              <w:t>ng.</w:t>
            </w:r>
          </w:p>
        </w:tc>
      </w:tr>
    </w:tbl>
    <w:p w:rsidR="008C3B57" w:rsidRDefault="00A67710" w:rsidP="00F9212D">
      <w:pPr>
        <w:spacing w:before="120" w:after="120" w:line="276" w:lineRule="auto"/>
      </w:pPr>
      <w:r>
        <w:rPr>
          <w:b/>
          <w:sz w:val="26"/>
        </w:rPr>
        <w:t>VÙNG II – KI</w:t>
      </w:r>
      <w:r>
        <w:rPr>
          <w:b/>
          <w:sz w:val="26"/>
        </w:rPr>
        <w:t>Ế</w:t>
      </w:r>
      <w:r>
        <w:rPr>
          <w:b/>
          <w:sz w:val="26"/>
        </w:rPr>
        <w:t>N TRÚC ĐÔ TH</w:t>
      </w:r>
      <w:r>
        <w:rPr>
          <w:b/>
          <w:sz w:val="26"/>
        </w:rPr>
        <w:t>Ị</w:t>
      </w:r>
      <w:r>
        <w:rPr>
          <w:b/>
          <w:sz w:val="26"/>
        </w:rPr>
        <w:t xml:space="preserve"> L</w:t>
      </w:r>
      <w:r>
        <w:rPr>
          <w:b/>
          <w:sz w:val="26"/>
        </w:rPr>
        <w:t>Ị</w:t>
      </w:r>
      <w:r>
        <w:rPr>
          <w:b/>
          <w:sz w:val="26"/>
        </w:rPr>
        <w:t>CH S</w:t>
      </w:r>
      <w:r>
        <w:rPr>
          <w:b/>
          <w:sz w:val="26"/>
        </w:rPr>
        <w:t>Ử</w:t>
      </w:r>
      <w:r>
        <w:rPr>
          <w:b/>
          <w:sz w:val="26"/>
        </w:rPr>
        <w:t xml:space="preserve"> VÀ TRUNG TÂM D</w:t>
      </w:r>
      <w:r>
        <w:rPr>
          <w:b/>
          <w:sz w:val="26"/>
        </w:rPr>
        <w:t>Ị</w:t>
      </w:r>
      <w:r>
        <w:rPr>
          <w:b/>
          <w:sz w:val="26"/>
        </w:rPr>
        <w:t>CH V</w:t>
      </w:r>
      <w:r>
        <w:rPr>
          <w:b/>
          <w:sz w:val="26"/>
        </w:rPr>
        <w:t>Ụ</w:t>
      </w:r>
      <w:r>
        <w:rPr>
          <w:b/>
          <w:sz w:val="26"/>
        </w:rPr>
        <w:t xml:space="preserve"> CH</w:t>
      </w:r>
      <w:r>
        <w:rPr>
          <w:b/>
          <w:sz w:val="26"/>
        </w:rPr>
        <w:t>Ấ</w:t>
      </w:r>
      <w:r>
        <w:rPr>
          <w:b/>
          <w:sz w:val="26"/>
        </w:rPr>
        <w:t>T LƯ</w:t>
      </w:r>
      <w:r>
        <w:rPr>
          <w:b/>
          <w:sz w:val="26"/>
        </w:rPr>
        <w:t>Ợ</w:t>
      </w:r>
      <w:r>
        <w:rPr>
          <w:b/>
          <w:sz w:val="26"/>
        </w:rPr>
        <w:t>NG CAO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62"/>
        <w:gridCol w:w="2432"/>
        <w:gridCol w:w="2411"/>
        <w:gridCol w:w="2416"/>
      </w:tblGrid>
      <w:tr w:rsidR="008C3B57">
        <w:trPr>
          <w:jc w:val="center"/>
        </w:trPr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Mã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Ti</w:t>
            </w:r>
            <w:r>
              <w:rPr>
                <w:b/>
              </w:rPr>
              <w:t>ể</w:t>
            </w:r>
            <w:r>
              <w:rPr>
                <w:b/>
              </w:rPr>
              <w:t>u vùng / nhóm không gian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Danh m</w:t>
            </w:r>
            <w:r>
              <w:rPr>
                <w:b/>
              </w:rPr>
              <w:t>ụ</w:t>
            </w:r>
            <w:r>
              <w:rPr>
                <w:b/>
              </w:rPr>
              <w:t>c tuy</w:t>
            </w:r>
            <w:r>
              <w:rPr>
                <w:b/>
              </w:rPr>
              <w:t>ế</w:t>
            </w:r>
            <w:r>
              <w:rPr>
                <w:b/>
              </w:rPr>
              <w:t>n ph</w:t>
            </w:r>
            <w:r>
              <w:rPr>
                <w:b/>
              </w:rPr>
              <w:t>ố</w:t>
            </w:r>
            <w:r>
              <w:rPr>
                <w:b/>
              </w:rPr>
              <w:t>, tr</w:t>
            </w:r>
            <w:r>
              <w:rPr>
                <w:b/>
              </w:rPr>
              <w:t>ụ</w:t>
            </w:r>
            <w:r>
              <w:rPr>
                <w:b/>
              </w:rPr>
              <w:t>c đư</w:t>
            </w:r>
            <w:r>
              <w:rPr>
                <w:b/>
              </w:rPr>
              <w:t>ờ</w:t>
            </w:r>
            <w:r>
              <w:rPr>
                <w:b/>
              </w:rPr>
              <w:t>ng, khu v</w:t>
            </w:r>
            <w:r>
              <w:rPr>
                <w:b/>
              </w:rPr>
              <w:t>ự</w:t>
            </w:r>
            <w:r>
              <w:rPr>
                <w:b/>
              </w:rPr>
              <w:t>c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Đ</w:t>
            </w:r>
            <w:r>
              <w:rPr>
                <w:b/>
              </w:rPr>
              <w:t>ị</w:t>
            </w:r>
            <w:r>
              <w:rPr>
                <w:b/>
              </w:rPr>
              <w:t>nh hư</w:t>
            </w:r>
            <w:r>
              <w:rPr>
                <w:b/>
              </w:rPr>
              <w:t>ớ</w:t>
            </w:r>
            <w:r>
              <w:rPr>
                <w:b/>
              </w:rPr>
              <w:t>ng lo</w:t>
            </w:r>
            <w:r>
              <w:rPr>
                <w:b/>
              </w:rPr>
              <w:t>ạ</w:t>
            </w:r>
            <w:r>
              <w:rPr>
                <w:b/>
              </w:rPr>
              <w:t>i hình qu</w:t>
            </w:r>
            <w:r>
              <w:rPr>
                <w:b/>
              </w:rPr>
              <w:t>ả</w:t>
            </w:r>
            <w:r>
              <w:rPr>
                <w:b/>
              </w:rPr>
              <w:t>ng cáo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II-1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NHÓM</w:t>
            </w:r>
            <w:r>
              <w:t xml:space="preserve"> TUY</w:t>
            </w:r>
            <w:r>
              <w:t>Ế</w:t>
            </w:r>
            <w:r>
              <w:t>N PH</w:t>
            </w:r>
            <w:r>
              <w:t>Ố</w:t>
            </w:r>
            <w:r>
              <w:t xml:space="preserve"> </w:t>
            </w:r>
            <w:r>
              <w:lastRenderedPageBreak/>
              <w:t>KI</w:t>
            </w:r>
            <w:r>
              <w:t>Ế</w:t>
            </w:r>
            <w:r>
              <w:t>N TRÚC ĐÔ TH</w:t>
            </w:r>
            <w:r>
              <w:t>Ị</w:t>
            </w:r>
            <w:r>
              <w:t xml:space="preserve"> L</w:t>
            </w:r>
            <w:r>
              <w:t>Ị</w:t>
            </w:r>
            <w:r>
              <w:t>CH S</w:t>
            </w:r>
            <w:r>
              <w:t>Ử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lastRenderedPageBreak/>
              <w:t xml:space="preserve">Phan Đình Phùng; </w:t>
            </w:r>
            <w:r>
              <w:lastRenderedPageBreak/>
              <w:t>Hoàng Di</w:t>
            </w:r>
            <w:r>
              <w:t>ệ</w:t>
            </w:r>
            <w:r>
              <w:t>u (đo</w:t>
            </w:r>
            <w:r>
              <w:t>ạ</w:t>
            </w:r>
            <w:r>
              <w:t>n ngoài Vùng I); Tr</w:t>
            </w:r>
            <w:r>
              <w:t>ầ</w:t>
            </w:r>
            <w:r>
              <w:t>n Phú; Đi</w:t>
            </w:r>
            <w:r>
              <w:t>ệ</w:t>
            </w:r>
            <w:r>
              <w:t>n Biên Ph</w:t>
            </w:r>
            <w:r>
              <w:t>ủ</w:t>
            </w:r>
            <w:r>
              <w:t xml:space="preserve"> (đo</w:t>
            </w:r>
            <w:r>
              <w:t>ạ</w:t>
            </w:r>
            <w:r>
              <w:t>n ngoài Vùng I); Lý Thư</w:t>
            </w:r>
            <w:r>
              <w:t>ờ</w:t>
            </w:r>
            <w:r>
              <w:t>ng Ki</w:t>
            </w:r>
            <w:r>
              <w:t>ệ</w:t>
            </w:r>
            <w:r>
              <w:t>t; Tr</w:t>
            </w:r>
            <w:r>
              <w:t>ầ</w:t>
            </w:r>
            <w:r>
              <w:t>n Hưng Đ</w:t>
            </w:r>
            <w:r>
              <w:t>ạ</w:t>
            </w:r>
            <w:r>
              <w:t>o; Phan Chu Trinh; Ngô Quy</w:t>
            </w:r>
            <w:r>
              <w:t>ề</w:t>
            </w:r>
            <w:r>
              <w:t>n; Quang Trung; Hai Bà Trưng; Tr</w:t>
            </w:r>
            <w:r>
              <w:t>ầ</w:t>
            </w:r>
            <w:r>
              <w:t>n Bình Tr</w:t>
            </w:r>
            <w:r>
              <w:t>ọ</w:t>
            </w:r>
            <w:r>
              <w:t>ng; Nguy</w:t>
            </w:r>
            <w:r>
              <w:t>ễ</w:t>
            </w:r>
            <w:r>
              <w:t>n Thái H</w:t>
            </w:r>
            <w:r>
              <w:t>ọ</w:t>
            </w:r>
            <w:r>
              <w:t>c; Tràng T</w:t>
            </w:r>
            <w:r>
              <w:t>hi; Quán S</w:t>
            </w:r>
            <w:r>
              <w:t>ứ</w:t>
            </w:r>
            <w:r>
              <w:t>; Tông Đ</w:t>
            </w:r>
            <w:r>
              <w:t>ả</w:t>
            </w:r>
            <w:r>
              <w:t>n; Nhà Chung; Ph</w:t>
            </w:r>
            <w:r>
              <w:t>ủ</w:t>
            </w:r>
            <w:r>
              <w:t xml:space="preserve"> Doãn.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lastRenderedPageBreak/>
              <w:t>Bi</w:t>
            </w:r>
            <w:r>
              <w:t>ể</w:t>
            </w:r>
            <w:r>
              <w:t>n hi</w:t>
            </w:r>
            <w:r>
              <w:t>ệ</w:t>
            </w:r>
            <w:r>
              <w:t>u đ</w:t>
            </w:r>
            <w:r>
              <w:t>ồ</w:t>
            </w:r>
            <w:r>
              <w:t>ng b</w:t>
            </w:r>
            <w:r>
              <w:t>ộ</w:t>
            </w:r>
            <w:r>
              <w:t xml:space="preserve">; </w:t>
            </w:r>
            <w:r>
              <w:lastRenderedPageBreak/>
              <w:t>qu</w:t>
            </w:r>
            <w:r>
              <w:t>ả</w:t>
            </w:r>
            <w:r>
              <w:t>ng cáo văn hóa, du l</w:t>
            </w:r>
            <w:r>
              <w:t>ị</w:t>
            </w:r>
            <w:r>
              <w:t>ch; thương m</w:t>
            </w:r>
            <w:r>
              <w:t>ạ</w:t>
            </w:r>
            <w:r>
              <w:t>i – d</w:t>
            </w:r>
            <w:r>
              <w:t>ị</w:t>
            </w:r>
            <w:r>
              <w:t>ch v</w:t>
            </w:r>
            <w:r>
              <w:t>ụ</w:t>
            </w:r>
            <w:r>
              <w:t xml:space="preserve"> có ki</w:t>
            </w:r>
            <w:r>
              <w:t>ể</w:t>
            </w:r>
            <w:r>
              <w:t>m soát; h</w:t>
            </w:r>
            <w:r>
              <w:t>ạ</w:t>
            </w:r>
            <w:r>
              <w:t>n ch</w:t>
            </w:r>
            <w:r>
              <w:t>ế</w:t>
            </w:r>
            <w:r>
              <w:t xml:space="preserve"> pano, billboard và màn hình l</w:t>
            </w:r>
            <w:r>
              <w:t>ớ</w:t>
            </w:r>
            <w:r>
              <w:t>n t</w:t>
            </w:r>
            <w:r>
              <w:t>ạ</w:t>
            </w:r>
            <w:r>
              <w:t>i khu v</w:t>
            </w:r>
            <w:r>
              <w:t>ự</w:t>
            </w:r>
            <w:r>
              <w:t>c có giá tr</w:t>
            </w:r>
            <w:r>
              <w:t>ị</w:t>
            </w:r>
            <w:r>
              <w:t xml:space="preserve"> ki</w:t>
            </w:r>
            <w:r>
              <w:t>ế</w:t>
            </w:r>
            <w:r>
              <w:t>n trúc.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lastRenderedPageBreak/>
              <w:t>II-2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NHÓM TUY</w:t>
            </w:r>
            <w:r>
              <w:t>Ế</w:t>
            </w:r>
            <w:r>
              <w:t>N THƯƠNG M</w:t>
            </w:r>
            <w:r>
              <w:t>Ạ</w:t>
            </w:r>
            <w:r>
              <w:t>I – D</w:t>
            </w:r>
            <w:r>
              <w:t>Ị</w:t>
            </w:r>
            <w:r>
              <w:t>CH V</w:t>
            </w:r>
            <w:r>
              <w:t>Ụ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Bà Tri</w:t>
            </w:r>
            <w:r>
              <w:t>ệ</w:t>
            </w:r>
            <w:r>
              <w:t>u; Ph</w:t>
            </w:r>
            <w:r>
              <w:t>ố</w:t>
            </w:r>
            <w:r>
              <w:t xml:space="preserve"> Hu</w:t>
            </w:r>
            <w:r>
              <w:t>ế</w:t>
            </w:r>
            <w:r>
              <w:t>;</w:t>
            </w:r>
            <w:r>
              <w:t xml:space="preserve"> Chùa B</w:t>
            </w:r>
            <w:r>
              <w:t>ộ</w:t>
            </w:r>
            <w:r>
              <w:t>c; Tây Sơn; Nguy</w:t>
            </w:r>
            <w:r>
              <w:t>ễ</w:t>
            </w:r>
            <w:r>
              <w:t>n Chí Thanh; Kim Mã; Li</w:t>
            </w:r>
            <w:r>
              <w:t>ễ</w:t>
            </w:r>
            <w:r>
              <w:t>u Giai; C</w:t>
            </w:r>
            <w:r>
              <w:t>ầ</w:t>
            </w:r>
            <w:r>
              <w:t>u Gi</w:t>
            </w:r>
            <w:r>
              <w:t>ấ</w:t>
            </w:r>
            <w:r>
              <w:t>y; Xuân Th</w:t>
            </w:r>
            <w:r>
              <w:t>ủ</w:t>
            </w:r>
            <w:r>
              <w:t>y; Tôn Đ</w:t>
            </w:r>
            <w:r>
              <w:t>ứ</w:t>
            </w:r>
            <w:r>
              <w:t>c Th</w:t>
            </w:r>
            <w:r>
              <w:t>ắ</w:t>
            </w:r>
            <w:r>
              <w:t>ng; Xã Đàn; Hu</w:t>
            </w:r>
            <w:r>
              <w:t>ỳ</w:t>
            </w:r>
            <w:r>
              <w:t>nh Thúc Kháng; Thái Hà; Láng H</w:t>
            </w:r>
            <w:r>
              <w:t>ạ</w:t>
            </w:r>
            <w:r>
              <w:t>; Nguy</w:t>
            </w:r>
            <w:r>
              <w:t>ễ</w:t>
            </w:r>
            <w:r>
              <w:t>n Thái H</w:t>
            </w:r>
            <w:r>
              <w:t>ọ</w:t>
            </w:r>
            <w:r>
              <w:t>c; Gi</w:t>
            </w:r>
            <w:r>
              <w:t>ả</w:t>
            </w:r>
            <w:r>
              <w:t>ng Võ; La Thành; Nguy</w:t>
            </w:r>
            <w:r>
              <w:t>ễ</w:t>
            </w:r>
            <w:r>
              <w:t>n Khuy</w:t>
            </w:r>
            <w:r>
              <w:t>ế</w:t>
            </w:r>
            <w:r>
              <w:t>n.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cáo thương m</w:t>
            </w:r>
            <w:r>
              <w:t>ạ</w:t>
            </w:r>
            <w:r>
              <w:t>i hi</w:t>
            </w:r>
            <w:r>
              <w:t>ệ</w:t>
            </w:r>
            <w:r>
              <w:t>n đ</w:t>
            </w:r>
            <w:r>
              <w:t>ạ</w:t>
            </w:r>
            <w:r>
              <w:t>i; qu</w:t>
            </w:r>
            <w:r>
              <w:t>ả</w:t>
            </w:r>
            <w:r>
              <w:t>ng cáo s</w:t>
            </w:r>
            <w:r>
              <w:t>ố</w:t>
            </w:r>
            <w:r>
              <w:t xml:space="preserve"> t</w:t>
            </w:r>
            <w:r>
              <w:t>ạ</w:t>
            </w:r>
            <w:r>
              <w:t>i v</w:t>
            </w:r>
            <w:r>
              <w:t>ị</w:t>
            </w:r>
            <w:r>
              <w:t xml:space="preserve"> trí phù h</w:t>
            </w:r>
            <w:r>
              <w:t>ợ</w:t>
            </w:r>
            <w:r>
              <w:t>p; ki</w:t>
            </w:r>
            <w:r>
              <w:t>ể</w:t>
            </w:r>
            <w:r>
              <w:t>m soát kích thư</w:t>
            </w:r>
            <w:r>
              <w:t>ớ</w:t>
            </w:r>
            <w:r>
              <w:t>c, m</w:t>
            </w:r>
            <w:r>
              <w:t>ậ</w:t>
            </w:r>
            <w:r>
              <w:t>t đ</w:t>
            </w:r>
            <w:r>
              <w:t>ộ</w:t>
            </w:r>
            <w:r>
              <w:t>, ánh sáng và s</w:t>
            </w:r>
            <w:r>
              <w:t>ự</w:t>
            </w:r>
            <w:r>
              <w:t xml:space="preserve"> phù h</w:t>
            </w:r>
            <w:r>
              <w:t>ợ</w:t>
            </w:r>
            <w:r>
              <w:t>p v</w:t>
            </w:r>
            <w:r>
              <w:t>ớ</w:t>
            </w:r>
            <w:r>
              <w:t>i c</w:t>
            </w:r>
            <w:r>
              <w:t>ả</w:t>
            </w:r>
            <w:r>
              <w:t>nh quan.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II-3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NHÓM TUY</w:t>
            </w:r>
            <w:r>
              <w:t>Ế</w:t>
            </w:r>
            <w:r>
              <w:t>N HÀNH CHÍNH – Đ</w:t>
            </w:r>
            <w:r>
              <w:t>Ố</w:t>
            </w:r>
            <w:r>
              <w:t>I NGO</w:t>
            </w:r>
            <w:r>
              <w:t>Ạ</w:t>
            </w:r>
            <w:r>
              <w:t>I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Li</w:t>
            </w:r>
            <w:r>
              <w:t>ễ</w:t>
            </w:r>
            <w:r>
              <w:t>u Giai; V</w:t>
            </w:r>
            <w:r>
              <w:t>ạ</w:t>
            </w:r>
            <w:r>
              <w:t>n Phúc; Kim Mã (đo</w:t>
            </w:r>
            <w:r>
              <w:t>ạ</w:t>
            </w:r>
            <w:r>
              <w:t>n khu ngo</w:t>
            </w:r>
            <w:r>
              <w:t>ạ</w:t>
            </w:r>
            <w:r>
              <w:t>i giao); Đ</w:t>
            </w:r>
            <w:r>
              <w:t>ộ</w:t>
            </w:r>
            <w:r>
              <w:t>i C</w:t>
            </w:r>
            <w:r>
              <w:t>ấ</w:t>
            </w:r>
            <w:r>
              <w:t>n; Nguy</w:t>
            </w:r>
            <w:r>
              <w:t>ễ</w:t>
            </w:r>
            <w:r>
              <w:t>n Văn Ng</w:t>
            </w:r>
            <w:r>
              <w:t>ọ</w:t>
            </w:r>
            <w:r>
              <w:t>c; Phan K</w:t>
            </w:r>
            <w:r>
              <w:t>ế</w:t>
            </w:r>
            <w:r>
              <w:t xml:space="preserve"> Bính; Linh Lang; Ph</w:t>
            </w:r>
            <w:r>
              <w:t>ạ</w:t>
            </w:r>
            <w:r>
              <w:t>m Huy Thông.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Thông tin công c</w:t>
            </w:r>
            <w:r>
              <w:t>ộ</w:t>
            </w:r>
            <w:r>
              <w:t xml:space="preserve">ng, văn hóa, du </w:t>
            </w:r>
            <w:r>
              <w:t>l</w:t>
            </w:r>
            <w:r>
              <w:t>ị</w:t>
            </w:r>
            <w:r>
              <w:t>ch; qu</w:t>
            </w:r>
            <w:r>
              <w:t>ả</w:t>
            </w:r>
            <w:r>
              <w:t>ng cáo thương m</w:t>
            </w:r>
            <w:r>
              <w:t>ạ</w:t>
            </w:r>
            <w:r>
              <w:t>i ki</w:t>
            </w:r>
            <w:r>
              <w:t>ể</w:t>
            </w:r>
            <w:r>
              <w:t>m soát ch</w:t>
            </w:r>
            <w:r>
              <w:t>ặ</w:t>
            </w:r>
            <w:r>
              <w:t>t, nh</w:t>
            </w:r>
            <w:r>
              <w:t>ấ</w:t>
            </w:r>
            <w:r>
              <w:t>t là khu v</w:t>
            </w:r>
            <w:r>
              <w:t>ự</w:t>
            </w:r>
            <w:r>
              <w:t>c cơ quan ngo</w:t>
            </w:r>
            <w:r>
              <w:t>ạ</w:t>
            </w:r>
            <w:r>
              <w:t>i giao và công trình có yêu c</w:t>
            </w:r>
            <w:r>
              <w:t>ầ</w:t>
            </w:r>
            <w:r>
              <w:t>u an ninh, c</w:t>
            </w:r>
            <w:r>
              <w:t>ả</w:t>
            </w:r>
            <w:r>
              <w:t>nh quan.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II-4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NHÓM VĂN HÓA – GIÁO D</w:t>
            </w:r>
            <w:r>
              <w:t>Ụ</w:t>
            </w:r>
            <w:r>
              <w:t>C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Nguy</w:t>
            </w:r>
            <w:r>
              <w:t>ễ</w:t>
            </w:r>
            <w:r>
              <w:t>n Thái H</w:t>
            </w:r>
            <w:r>
              <w:t>ọ</w:t>
            </w:r>
            <w:r>
              <w:t>c; Văn Mi</w:t>
            </w:r>
            <w:r>
              <w:t>ế</w:t>
            </w:r>
            <w:r>
              <w:t>u; Cát Linh; Tôn Đ</w:t>
            </w:r>
            <w:r>
              <w:t>ứ</w:t>
            </w:r>
            <w:r>
              <w:t>c Th</w:t>
            </w:r>
            <w:r>
              <w:t>ắ</w:t>
            </w:r>
            <w:r>
              <w:t>ng; Qu</w:t>
            </w:r>
            <w:r>
              <w:t>ố</w:t>
            </w:r>
            <w:r>
              <w:t>c T</w:t>
            </w:r>
            <w:r>
              <w:t>ử</w:t>
            </w:r>
            <w:r>
              <w:t xml:space="preserve"> Giám; Nguy</w:t>
            </w:r>
            <w:r>
              <w:t>ễ</w:t>
            </w:r>
            <w:r>
              <w:t>n Khuy</w:t>
            </w:r>
            <w:r>
              <w:t>ế</w:t>
            </w:r>
            <w:r>
              <w:t>n; Tràng Thi; Quán S</w:t>
            </w:r>
            <w:r>
              <w:t>ứ</w:t>
            </w:r>
            <w:r>
              <w:t xml:space="preserve">; </w:t>
            </w:r>
            <w:r>
              <w:t>Chùa Quán S</w:t>
            </w:r>
            <w:r>
              <w:t>ứ</w:t>
            </w:r>
            <w:r>
              <w:t xml:space="preserve"> và các tuy</w:t>
            </w:r>
            <w:r>
              <w:t>ế</w:t>
            </w:r>
            <w:r>
              <w:t>n ti</w:t>
            </w:r>
            <w:r>
              <w:t>ế</w:t>
            </w:r>
            <w:r>
              <w:t>p c</w:t>
            </w:r>
            <w:r>
              <w:t>ậ</w:t>
            </w:r>
            <w:r>
              <w:t>n cơ s</w:t>
            </w:r>
            <w:r>
              <w:t>ở</w:t>
            </w:r>
            <w:r>
              <w:t xml:space="preserve"> văn hóa, giáo d</w:t>
            </w:r>
            <w:r>
              <w:t>ụ</w:t>
            </w:r>
            <w:r>
              <w:t>c.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Bi</w:t>
            </w:r>
            <w:r>
              <w:t>ể</w:t>
            </w:r>
            <w:r>
              <w:t>n hi</w:t>
            </w:r>
            <w:r>
              <w:t>ệ</w:t>
            </w:r>
            <w:r>
              <w:t>u, thông tin văn hóa, du l</w:t>
            </w:r>
            <w:r>
              <w:t>ị</w:t>
            </w:r>
            <w:r>
              <w:t>ch, giáo d</w:t>
            </w:r>
            <w:r>
              <w:t>ụ</w:t>
            </w:r>
            <w:r>
              <w:t>c; h</w:t>
            </w:r>
            <w:r>
              <w:t>ạ</w:t>
            </w:r>
            <w:r>
              <w:t>n ch</w:t>
            </w:r>
            <w:r>
              <w:t>ế</w:t>
            </w:r>
            <w:r>
              <w:t xml:space="preserve"> qu</w:t>
            </w:r>
            <w:r>
              <w:t>ả</w:t>
            </w:r>
            <w:r>
              <w:t xml:space="preserve">ng cáo gây </w:t>
            </w:r>
            <w:r>
              <w:t>ả</w:t>
            </w:r>
            <w:r>
              <w:t>nh hư</w:t>
            </w:r>
            <w:r>
              <w:t>ở</w:t>
            </w:r>
            <w:r>
              <w:t>ng c</w:t>
            </w:r>
            <w:r>
              <w:t>ả</w:t>
            </w:r>
            <w:r>
              <w:t>nh quan và ho</w:t>
            </w:r>
            <w:r>
              <w:t>ạ</w:t>
            </w:r>
            <w:r>
              <w:t>t đ</w:t>
            </w:r>
            <w:r>
              <w:t>ộ</w:t>
            </w:r>
            <w:r>
              <w:t>ng c</w:t>
            </w:r>
            <w:r>
              <w:t>ủ</w:t>
            </w:r>
            <w:r>
              <w:t>a cơ s</w:t>
            </w:r>
            <w:r>
              <w:t>ở</w:t>
            </w:r>
            <w:r>
              <w:t>.</w:t>
            </w:r>
          </w:p>
        </w:tc>
      </w:tr>
    </w:tbl>
    <w:p w:rsidR="008C3B57" w:rsidRDefault="00A67710" w:rsidP="00F9212D">
      <w:pPr>
        <w:spacing w:before="120" w:after="120" w:line="276" w:lineRule="auto"/>
      </w:pPr>
      <w:r>
        <w:rPr>
          <w:b/>
          <w:sz w:val="26"/>
        </w:rPr>
        <w:t>VÙNG III – THƯƠNG M</w:t>
      </w:r>
      <w:r>
        <w:rPr>
          <w:b/>
          <w:sz w:val="26"/>
        </w:rPr>
        <w:t>Ạ</w:t>
      </w:r>
      <w:r>
        <w:rPr>
          <w:b/>
          <w:sz w:val="26"/>
        </w:rPr>
        <w:t>I, TÀI CHÍNH, D</w:t>
      </w:r>
      <w:r>
        <w:rPr>
          <w:b/>
          <w:sz w:val="26"/>
        </w:rPr>
        <w:t>Ị</w:t>
      </w:r>
      <w:r>
        <w:rPr>
          <w:b/>
          <w:sz w:val="26"/>
        </w:rPr>
        <w:t>CH V</w:t>
      </w:r>
      <w:r>
        <w:rPr>
          <w:b/>
          <w:sz w:val="26"/>
        </w:rPr>
        <w:t>Ụ</w:t>
      </w:r>
      <w:r>
        <w:rPr>
          <w:b/>
          <w:sz w:val="26"/>
        </w:rPr>
        <w:t xml:space="preserve"> HI</w:t>
      </w:r>
      <w:r>
        <w:rPr>
          <w:b/>
          <w:sz w:val="26"/>
        </w:rPr>
        <w:t>Ệ</w:t>
      </w:r>
      <w:r>
        <w:rPr>
          <w:b/>
          <w:sz w:val="26"/>
        </w:rPr>
        <w:t>N Đ</w:t>
      </w:r>
      <w:r>
        <w:rPr>
          <w:b/>
          <w:sz w:val="26"/>
        </w:rPr>
        <w:t>Ạ</w:t>
      </w:r>
      <w:r>
        <w:rPr>
          <w:b/>
          <w:sz w:val="26"/>
        </w:rPr>
        <w:t>I VÀ CÔNG NGHI</w:t>
      </w:r>
      <w:r>
        <w:rPr>
          <w:b/>
          <w:sz w:val="26"/>
        </w:rPr>
        <w:t>Ệ</w:t>
      </w:r>
      <w:r>
        <w:rPr>
          <w:b/>
          <w:sz w:val="26"/>
        </w:rPr>
        <w:t>P QU</w:t>
      </w:r>
      <w:r>
        <w:rPr>
          <w:b/>
          <w:sz w:val="26"/>
        </w:rPr>
        <w:t>Ả</w:t>
      </w:r>
      <w:r>
        <w:rPr>
          <w:b/>
          <w:sz w:val="26"/>
        </w:rPr>
        <w:t>NG CÁO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8"/>
        <w:gridCol w:w="2415"/>
        <w:gridCol w:w="2424"/>
        <w:gridCol w:w="2444"/>
      </w:tblGrid>
      <w:tr w:rsidR="008C3B57">
        <w:trPr>
          <w:jc w:val="center"/>
        </w:trPr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Mã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Ti</w:t>
            </w:r>
            <w:r>
              <w:rPr>
                <w:b/>
              </w:rPr>
              <w:t>ể</w:t>
            </w:r>
            <w:r>
              <w:rPr>
                <w:b/>
              </w:rPr>
              <w:t xml:space="preserve">u vùng / nhóm </w:t>
            </w:r>
            <w:r>
              <w:rPr>
                <w:b/>
              </w:rPr>
              <w:lastRenderedPageBreak/>
              <w:t>không gian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lastRenderedPageBreak/>
              <w:t>Danh m</w:t>
            </w:r>
            <w:r>
              <w:rPr>
                <w:b/>
              </w:rPr>
              <w:t>ụ</w:t>
            </w:r>
            <w:r>
              <w:rPr>
                <w:b/>
              </w:rPr>
              <w:t>c tuy</w:t>
            </w:r>
            <w:r>
              <w:rPr>
                <w:b/>
              </w:rPr>
              <w:t>ế</w:t>
            </w:r>
            <w:r>
              <w:rPr>
                <w:b/>
              </w:rPr>
              <w:t>n ph</w:t>
            </w:r>
            <w:r>
              <w:rPr>
                <w:b/>
              </w:rPr>
              <w:t>ố</w:t>
            </w:r>
            <w:r>
              <w:rPr>
                <w:b/>
              </w:rPr>
              <w:t xml:space="preserve">, </w:t>
            </w:r>
            <w:r>
              <w:rPr>
                <w:b/>
              </w:rPr>
              <w:lastRenderedPageBreak/>
              <w:t>tr</w:t>
            </w:r>
            <w:r>
              <w:rPr>
                <w:b/>
              </w:rPr>
              <w:t>ụ</w:t>
            </w:r>
            <w:r>
              <w:rPr>
                <w:b/>
              </w:rPr>
              <w:t>c đư</w:t>
            </w:r>
            <w:r>
              <w:rPr>
                <w:b/>
              </w:rPr>
              <w:t>ờ</w:t>
            </w:r>
            <w:r>
              <w:rPr>
                <w:b/>
              </w:rPr>
              <w:t>ng, khu v</w:t>
            </w:r>
            <w:r>
              <w:rPr>
                <w:b/>
              </w:rPr>
              <w:t>ự</w:t>
            </w:r>
            <w:r>
              <w:rPr>
                <w:b/>
              </w:rPr>
              <w:t>c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lastRenderedPageBreak/>
              <w:t>Đ</w:t>
            </w:r>
            <w:r>
              <w:rPr>
                <w:b/>
              </w:rPr>
              <w:t>ị</w:t>
            </w:r>
            <w:r>
              <w:rPr>
                <w:b/>
              </w:rPr>
              <w:t>nh hư</w:t>
            </w:r>
            <w:r>
              <w:rPr>
                <w:b/>
              </w:rPr>
              <w:t>ớ</w:t>
            </w:r>
            <w:r>
              <w:rPr>
                <w:b/>
              </w:rPr>
              <w:t>ng lo</w:t>
            </w:r>
            <w:r>
              <w:rPr>
                <w:b/>
              </w:rPr>
              <w:t>ạ</w:t>
            </w:r>
            <w:r>
              <w:rPr>
                <w:b/>
              </w:rPr>
              <w:t xml:space="preserve">i hình </w:t>
            </w:r>
            <w:r>
              <w:rPr>
                <w:b/>
              </w:rPr>
              <w:lastRenderedPageBreak/>
              <w:t>qu</w:t>
            </w:r>
            <w:r>
              <w:rPr>
                <w:b/>
              </w:rPr>
              <w:t>ả</w:t>
            </w:r>
            <w:r>
              <w:rPr>
                <w:b/>
              </w:rPr>
              <w:t>ng cáo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lastRenderedPageBreak/>
              <w:t>III-1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TR</w:t>
            </w:r>
            <w:r>
              <w:t>Ụ</w:t>
            </w:r>
            <w:r>
              <w:t>C THƯƠNG M</w:t>
            </w:r>
            <w:r>
              <w:t>Ạ</w:t>
            </w:r>
            <w:r>
              <w:t>I – TÀI CHÍNH – VĂN PHÒNG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Ph</w:t>
            </w:r>
            <w:r>
              <w:t>ạ</w:t>
            </w:r>
            <w:r>
              <w:t>m Hùng; M</w:t>
            </w:r>
            <w:r>
              <w:t>ễ</w:t>
            </w:r>
            <w:r>
              <w:t xml:space="preserve"> Trì; Dương Đình Ngh</w:t>
            </w:r>
            <w:r>
              <w:t>ệ</w:t>
            </w:r>
            <w:r>
              <w:t>; Tr</w:t>
            </w:r>
            <w:r>
              <w:t>ầ</w:t>
            </w:r>
            <w:r>
              <w:t>n Duy Hưng; Khu</w:t>
            </w:r>
            <w:r>
              <w:t>ấ</w:t>
            </w:r>
            <w:r>
              <w:t>t Duy Ti</w:t>
            </w:r>
            <w:r>
              <w:t>ế</w:t>
            </w:r>
            <w:r>
              <w:t>n; Tôn Th</w:t>
            </w:r>
            <w:r>
              <w:t>ấ</w:t>
            </w:r>
            <w:r>
              <w:t>t Thuy</w:t>
            </w:r>
            <w:r>
              <w:t>ế</w:t>
            </w:r>
            <w:r>
              <w:t>t; Ph</w:t>
            </w:r>
            <w:r>
              <w:t>ạ</w:t>
            </w:r>
            <w:r>
              <w:t>m Văn B</w:t>
            </w:r>
            <w:r>
              <w:t>ạ</w:t>
            </w:r>
            <w:r>
              <w:t>ch; Duy Tân; Th</w:t>
            </w:r>
            <w:r>
              <w:t>ành Thái; Nguy</w:t>
            </w:r>
            <w:r>
              <w:t>ễ</w:t>
            </w:r>
            <w:r>
              <w:t>n Khang; Trung Kính; Vũ Ph</w:t>
            </w:r>
            <w:r>
              <w:t>ạ</w:t>
            </w:r>
            <w:r>
              <w:t>m Hàm; Hoàng Minh Giám.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Ưu tiên LED/DOOH, qu</w:t>
            </w:r>
            <w:r>
              <w:t>ả</w:t>
            </w:r>
            <w:r>
              <w:t>ng cáo ngoài tr</w:t>
            </w:r>
            <w:r>
              <w:t>ờ</w:t>
            </w:r>
            <w:r>
              <w:t>i hi</w:t>
            </w:r>
            <w:r>
              <w:t>ệ</w:t>
            </w:r>
            <w:r>
              <w:t>n đ</w:t>
            </w:r>
            <w:r>
              <w:t>ạ</w:t>
            </w:r>
            <w:r>
              <w:t>i, qu</w:t>
            </w:r>
            <w:r>
              <w:t>ả</w:t>
            </w:r>
            <w:r>
              <w:t>ng cáo công ngh</w:t>
            </w:r>
            <w:r>
              <w:t>ệ</w:t>
            </w:r>
            <w:r>
              <w:t>, tài chính, d</w:t>
            </w:r>
            <w:r>
              <w:t>ị</w:t>
            </w:r>
            <w:r>
              <w:t>ch v</w:t>
            </w:r>
            <w:r>
              <w:t>ụ</w:t>
            </w:r>
            <w:r>
              <w:t>, thương hi</w:t>
            </w:r>
            <w:r>
              <w:t>ệ</w:t>
            </w:r>
            <w:r>
              <w:t>u và qu</w:t>
            </w:r>
            <w:r>
              <w:t>ả</w:t>
            </w:r>
            <w:r>
              <w:t>ng cáo tích h</w:t>
            </w:r>
            <w:r>
              <w:t>ợ</w:t>
            </w:r>
            <w:r>
              <w:t>p công trình.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III-2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TRUNG TÂM THƯƠNG M</w:t>
            </w:r>
            <w:r>
              <w:t>Ạ</w:t>
            </w:r>
            <w:r>
              <w:t>I – VĂN PHÒNG – H</w:t>
            </w:r>
            <w:r>
              <w:t>Ộ</w:t>
            </w:r>
            <w:r>
              <w:t>I NGH</w:t>
            </w:r>
            <w:r>
              <w:t>Ị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Khu</w:t>
            </w:r>
            <w:r>
              <w:t xml:space="preserve"> v</w:t>
            </w:r>
            <w:r>
              <w:t>ự</w:t>
            </w:r>
            <w:r>
              <w:t>c Keangnam; The Manor; Indochina Plaza; The Garden; Vincom Tr</w:t>
            </w:r>
            <w:r>
              <w:t>ầ</w:t>
            </w:r>
            <w:r>
              <w:t>n Duy Hưng; Lotte Mall Tây H</w:t>
            </w:r>
            <w:r>
              <w:t>ồ</w:t>
            </w:r>
            <w:r>
              <w:t>; Trung tâm H</w:t>
            </w:r>
            <w:r>
              <w:t>ộ</w:t>
            </w:r>
            <w:r>
              <w:t>i ngh</w:t>
            </w:r>
            <w:r>
              <w:t>ị</w:t>
            </w:r>
            <w:r>
              <w:t xml:space="preserve"> Qu</w:t>
            </w:r>
            <w:r>
              <w:t>ố</w:t>
            </w:r>
            <w:r>
              <w:t>c gia và khu v</w:t>
            </w:r>
            <w:r>
              <w:t>ự</w:t>
            </w:r>
            <w:r>
              <w:t>c ph</w:t>
            </w:r>
            <w:r>
              <w:t>ụ</w:t>
            </w:r>
            <w:r>
              <w:t xml:space="preserve"> c</w:t>
            </w:r>
            <w:r>
              <w:t>ậ</w:t>
            </w:r>
            <w:r>
              <w:t>n; các trung tâm thương m</w:t>
            </w:r>
            <w:r>
              <w:t>ạ</w:t>
            </w:r>
            <w:r>
              <w:t>i, khách s</w:t>
            </w:r>
            <w:r>
              <w:t>ạ</w:t>
            </w:r>
            <w:r>
              <w:t>n, văn phòng l</w:t>
            </w:r>
            <w:r>
              <w:t>ớ</w:t>
            </w:r>
            <w:r>
              <w:t>n theo quy ho</w:t>
            </w:r>
            <w:r>
              <w:t>ạ</w:t>
            </w:r>
            <w:r>
              <w:t>ch.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LED/DOOH, qu</w:t>
            </w:r>
            <w:r>
              <w:t>ả</w:t>
            </w:r>
            <w:r>
              <w:t>ng cáo trên công trình, qu</w:t>
            </w:r>
            <w:r>
              <w:t>ả</w:t>
            </w:r>
            <w:r>
              <w:t>ng cá</w:t>
            </w:r>
            <w:r>
              <w:t>o s</w:t>
            </w:r>
            <w:r>
              <w:t>ố</w:t>
            </w:r>
            <w:r>
              <w:t>, qu</w:t>
            </w:r>
            <w:r>
              <w:t>ả</w:t>
            </w:r>
            <w:r>
              <w:t>ng cáo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n, qu</w:t>
            </w:r>
            <w:r>
              <w:t>ả</w:t>
            </w:r>
            <w:r>
              <w:t>ng cáo thương m</w:t>
            </w:r>
            <w:r>
              <w:t>ạ</w:t>
            </w:r>
            <w:r>
              <w:t>i ch</w:t>
            </w:r>
            <w:r>
              <w:t>ấ</w:t>
            </w:r>
            <w:r>
              <w:t>t lư</w:t>
            </w:r>
            <w:r>
              <w:t>ợ</w:t>
            </w:r>
            <w:r>
              <w:t>ng cao.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III-3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TR</w:t>
            </w:r>
            <w:r>
              <w:t>Ụ</w:t>
            </w:r>
            <w:r>
              <w:t>C PHÁT TRI</w:t>
            </w:r>
            <w:r>
              <w:t>Ể</w:t>
            </w:r>
            <w:r>
              <w:t>N ĐÔ TH</w:t>
            </w:r>
            <w:r>
              <w:t>Ị</w:t>
            </w:r>
            <w:r>
              <w:t xml:space="preserve"> M</w:t>
            </w:r>
            <w:r>
              <w:t>Ớ</w:t>
            </w:r>
            <w:r>
              <w:t>I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Võ Chí Công; Võ Nguyên Giáp (đo</w:t>
            </w:r>
            <w:r>
              <w:t>ạ</w:t>
            </w:r>
            <w:r>
              <w:t>n phát tri</w:t>
            </w:r>
            <w:r>
              <w:t>ể</w:t>
            </w:r>
            <w:r>
              <w:t>n đô th</w:t>
            </w:r>
            <w:r>
              <w:t>ị</w:t>
            </w:r>
            <w:r>
              <w:t>); Tây H</w:t>
            </w:r>
            <w:r>
              <w:t>ồ</w:t>
            </w:r>
            <w:r>
              <w:t xml:space="preserve"> Tây; Starlake; Ciputra – khu v</w:t>
            </w:r>
            <w:r>
              <w:t>ự</w:t>
            </w:r>
            <w:r>
              <w:t>c thương m</w:t>
            </w:r>
            <w:r>
              <w:t>ạ</w:t>
            </w:r>
            <w:r>
              <w:t>i; Ph</w:t>
            </w:r>
            <w:r>
              <w:t>ạ</w:t>
            </w:r>
            <w:r>
              <w:t>m Văn Đ</w:t>
            </w:r>
            <w:r>
              <w:t>ồ</w:t>
            </w:r>
            <w:r>
              <w:t>ng; Hoàng Qu</w:t>
            </w:r>
            <w:r>
              <w:t>ố</w:t>
            </w:r>
            <w:r>
              <w:t>c Vi</w:t>
            </w:r>
            <w:r>
              <w:t>ệ</w:t>
            </w:r>
            <w:r>
              <w:t>t kéo dài; các tr</w:t>
            </w:r>
            <w:r>
              <w:t>ụ</w:t>
            </w:r>
            <w:r>
              <w:t xml:space="preserve">c </w:t>
            </w:r>
            <w:r>
              <w:t>thương m</w:t>
            </w:r>
            <w:r>
              <w:t>ạ</w:t>
            </w:r>
            <w:r>
              <w:t>i – d</w:t>
            </w:r>
            <w:r>
              <w:t>ị</w:t>
            </w:r>
            <w:r>
              <w:t>ch v</w:t>
            </w:r>
            <w:r>
              <w:t>ụ</w:t>
            </w:r>
            <w:r>
              <w:t xml:space="preserve"> trong khu đô th</w:t>
            </w:r>
            <w:r>
              <w:t>ị</w:t>
            </w:r>
            <w:r>
              <w:t xml:space="preserve"> m</w:t>
            </w:r>
            <w:r>
              <w:t>ớ</w:t>
            </w:r>
            <w:r>
              <w:t>i.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cáo s</w:t>
            </w:r>
            <w:r>
              <w:t>ố</w:t>
            </w:r>
            <w:r>
              <w:t>, màn hình hi</w:t>
            </w:r>
            <w:r>
              <w:t>ệ</w:t>
            </w:r>
            <w:r>
              <w:t>n đ</w:t>
            </w:r>
            <w:r>
              <w:t>ạ</w:t>
            </w:r>
            <w:r>
              <w:t>i, qu</w:t>
            </w:r>
            <w:r>
              <w:t>ả</w:t>
            </w:r>
            <w:r>
              <w:t>ng cáo thông minh, qu</w:t>
            </w:r>
            <w:r>
              <w:t>ả</w:t>
            </w:r>
            <w:r>
              <w:t>ng cáo thương m</w:t>
            </w:r>
            <w:r>
              <w:t>ạ</w:t>
            </w:r>
            <w:r>
              <w:t>i ch</w:t>
            </w:r>
            <w:r>
              <w:t>ấ</w:t>
            </w:r>
            <w:r>
              <w:t>t lư</w:t>
            </w:r>
            <w:r>
              <w:t>ợ</w:t>
            </w:r>
            <w:r>
              <w:t>ng cao; ưu tiên tích h</w:t>
            </w:r>
            <w:r>
              <w:t>ợ</w:t>
            </w:r>
            <w:r>
              <w:t>p v</w:t>
            </w:r>
            <w:r>
              <w:t>ớ</w:t>
            </w:r>
            <w:r>
              <w:t>i ti</w:t>
            </w:r>
            <w:r>
              <w:t>ệ</w:t>
            </w:r>
            <w:r>
              <w:t>n ích đô th</w:t>
            </w:r>
            <w:r>
              <w:t>ị</w:t>
            </w:r>
            <w:r>
              <w:t>.</w:t>
            </w:r>
          </w:p>
        </w:tc>
      </w:tr>
    </w:tbl>
    <w:p w:rsidR="008C3B57" w:rsidRDefault="00A67710" w:rsidP="00F9212D">
      <w:pPr>
        <w:spacing w:before="120" w:after="120" w:line="276" w:lineRule="auto"/>
      </w:pPr>
      <w:r>
        <w:rPr>
          <w:b/>
          <w:sz w:val="26"/>
        </w:rPr>
        <w:t>VÙNG IV – GIAO THÔNG ĐÔ TH</w:t>
      </w:r>
      <w:r>
        <w:rPr>
          <w:b/>
          <w:sz w:val="26"/>
        </w:rPr>
        <w:t>Ị</w:t>
      </w:r>
      <w:r>
        <w:rPr>
          <w:b/>
          <w:sz w:val="26"/>
        </w:rPr>
        <w:t>, C</w:t>
      </w:r>
      <w:r>
        <w:rPr>
          <w:b/>
          <w:sz w:val="26"/>
        </w:rPr>
        <w:t>Ử</w:t>
      </w:r>
      <w:r>
        <w:rPr>
          <w:b/>
          <w:sz w:val="26"/>
        </w:rPr>
        <w:t>A NGÕ VÀ CÁC HÀNH LANG Đ</w:t>
      </w:r>
      <w:r>
        <w:rPr>
          <w:b/>
          <w:sz w:val="26"/>
        </w:rPr>
        <w:t>Ộ</w:t>
      </w:r>
      <w:r>
        <w:rPr>
          <w:b/>
          <w:sz w:val="26"/>
        </w:rPr>
        <w:t>NG L</w:t>
      </w:r>
      <w:r>
        <w:rPr>
          <w:b/>
          <w:sz w:val="26"/>
        </w:rPr>
        <w:t>Ự</w:t>
      </w:r>
      <w:r>
        <w:rPr>
          <w:b/>
          <w:sz w:val="26"/>
        </w:rPr>
        <w:t>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55"/>
        <w:gridCol w:w="2412"/>
        <w:gridCol w:w="2399"/>
        <w:gridCol w:w="2455"/>
      </w:tblGrid>
      <w:tr w:rsidR="008C3B57">
        <w:trPr>
          <w:jc w:val="center"/>
        </w:trPr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Mã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Ti</w:t>
            </w:r>
            <w:r>
              <w:rPr>
                <w:b/>
              </w:rPr>
              <w:t>ể</w:t>
            </w:r>
            <w:r>
              <w:rPr>
                <w:b/>
              </w:rPr>
              <w:t>u vùng / nhó</w:t>
            </w:r>
            <w:r>
              <w:rPr>
                <w:b/>
              </w:rPr>
              <w:t>m không gian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Danh m</w:t>
            </w:r>
            <w:r>
              <w:rPr>
                <w:b/>
              </w:rPr>
              <w:t>ụ</w:t>
            </w:r>
            <w:r>
              <w:rPr>
                <w:b/>
              </w:rPr>
              <w:t>c tuy</w:t>
            </w:r>
            <w:r>
              <w:rPr>
                <w:b/>
              </w:rPr>
              <w:t>ế</w:t>
            </w:r>
            <w:r>
              <w:rPr>
                <w:b/>
              </w:rPr>
              <w:t>n ph</w:t>
            </w:r>
            <w:r>
              <w:rPr>
                <w:b/>
              </w:rPr>
              <w:t>ố</w:t>
            </w:r>
            <w:r>
              <w:rPr>
                <w:b/>
              </w:rPr>
              <w:t>, tr</w:t>
            </w:r>
            <w:r>
              <w:rPr>
                <w:b/>
              </w:rPr>
              <w:t>ụ</w:t>
            </w:r>
            <w:r>
              <w:rPr>
                <w:b/>
              </w:rPr>
              <w:t>c đư</w:t>
            </w:r>
            <w:r>
              <w:rPr>
                <w:b/>
              </w:rPr>
              <w:t>ờ</w:t>
            </w:r>
            <w:r>
              <w:rPr>
                <w:b/>
              </w:rPr>
              <w:t>ng, khu v</w:t>
            </w:r>
            <w:r>
              <w:rPr>
                <w:b/>
              </w:rPr>
              <w:t>ự</w:t>
            </w:r>
            <w:r>
              <w:rPr>
                <w:b/>
              </w:rPr>
              <w:t>c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Đ</w:t>
            </w:r>
            <w:r>
              <w:rPr>
                <w:b/>
              </w:rPr>
              <w:t>ị</w:t>
            </w:r>
            <w:r>
              <w:rPr>
                <w:b/>
              </w:rPr>
              <w:t>nh hư</w:t>
            </w:r>
            <w:r>
              <w:rPr>
                <w:b/>
              </w:rPr>
              <w:t>ớ</w:t>
            </w:r>
            <w:r>
              <w:rPr>
                <w:b/>
              </w:rPr>
              <w:t>ng lo</w:t>
            </w:r>
            <w:r>
              <w:rPr>
                <w:b/>
              </w:rPr>
              <w:t>ạ</w:t>
            </w:r>
            <w:r>
              <w:rPr>
                <w:b/>
              </w:rPr>
              <w:t>i hình qu</w:t>
            </w:r>
            <w:r>
              <w:rPr>
                <w:b/>
              </w:rPr>
              <w:t>ả</w:t>
            </w:r>
            <w:r>
              <w:rPr>
                <w:b/>
              </w:rPr>
              <w:t>ng cáo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IV-1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CÁC TUY</w:t>
            </w:r>
            <w:r>
              <w:t>Ế</w:t>
            </w:r>
            <w:r>
              <w:t>N VÀNH ĐAI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Vành đai 2; Vành đai 2,5; Vành đai 3; Vành đai 3 trên cao; Vành đai 3,5; Vành đai 4 – Vùng Th</w:t>
            </w:r>
            <w:r>
              <w:t>ủ</w:t>
            </w:r>
            <w:r>
              <w:t xml:space="preserve"> đô; các tuy</w:t>
            </w:r>
            <w:r>
              <w:t>ế</w:t>
            </w:r>
            <w:r>
              <w:t>n k</w:t>
            </w:r>
            <w:r>
              <w:t>ế</w:t>
            </w:r>
            <w:r>
              <w:t>t n</w:t>
            </w:r>
            <w:r>
              <w:t>ố</w:t>
            </w:r>
            <w:r>
              <w:t>i và đư</w:t>
            </w:r>
            <w:r>
              <w:t>ờ</w:t>
            </w:r>
            <w:r>
              <w:t xml:space="preserve">ng song hành </w:t>
            </w:r>
            <w:r>
              <w:lastRenderedPageBreak/>
              <w:t>thu</w:t>
            </w:r>
            <w:r>
              <w:t>ộ</w:t>
            </w:r>
            <w:r>
              <w:t>c t</w:t>
            </w:r>
            <w:r>
              <w:t>ừ</w:t>
            </w:r>
            <w:r>
              <w:t xml:space="preserve">ng </w:t>
            </w:r>
            <w:r>
              <w:t>đo</w:t>
            </w:r>
            <w:r>
              <w:t>ạ</w:t>
            </w:r>
            <w:r>
              <w:t>n.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lastRenderedPageBreak/>
              <w:t>Qu</w:t>
            </w:r>
            <w:r>
              <w:t>ả</w:t>
            </w:r>
            <w:r>
              <w:t>ng cáo ngoài tr</w:t>
            </w:r>
            <w:r>
              <w:t>ờ</w:t>
            </w:r>
            <w:r>
              <w:t>i, LED/DOOH và qu</w:t>
            </w:r>
            <w:r>
              <w:t>ả</w:t>
            </w:r>
            <w:r>
              <w:t>ng cáo tích h</w:t>
            </w:r>
            <w:r>
              <w:t>ợ</w:t>
            </w:r>
            <w:r>
              <w:t>p h</w:t>
            </w:r>
            <w:r>
              <w:t>ạ</w:t>
            </w:r>
            <w:r>
              <w:t xml:space="preserve"> t</w:t>
            </w:r>
            <w:r>
              <w:t>ầ</w:t>
            </w:r>
            <w:r>
              <w:t>ng; ph</w:t>
            </w:r>
            <w:r>
              <w:t>ả</w:t>
            </w:r>
            <w:r>
              <w:t>i ki</w:t>
            </w:r>
            <w:r>
              <w:t>ể</w:t>
            </w:r>
            <w:r>
              <w:t>m soát v</w:t>
            </w:r>
            <w:r>
              <w:t>ị</w:t>
            </w:r>
            <w:r>
              <w:t xml:space="preserve"> trí, kho</w:t>
            </w:r>
            <w:r>
              <w:t>ả</w:t>
            </w:r>
            <w:r>
              <w:t>ng cách, đ</w:t>
            </w:r>
            <w:r>
              <w:t>ộ</w:t>
            </w:r>
            <w:r>
              <w:t xml:space="preserve"> chói và không </w:t>
            </w:r>
            <w:r>
              <w:t>ả</w:t>
            </w:r>
            <w:r>
              <w:t>nh hư</w:t>
            </w:r>
            <w:r>
              <w:t>ở</w:t>
            </w:r>
            <w:r>
              <w:t>ng báo hi</w:t>
            </w:r>
            <w:r>
              <w:t>ệ</w:t>
            </w:r>
            <w:r>
              <w:t>u, t</w:t>
            </w:r>
            <w:r>
              <w:t>ầ</w:t>
            </w:r>
            <w:r>
              <w:t xml:space="preserve">m nhìn, an toàn </w:t>
            </w:r>
            <w:r>
              <w:lastRenderedPageBreak/>
              <w:t>giao thông.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lastRenderedPageBreak/>
              <w:t>IV-2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CÁC TR</w:t>
            </w:r>
            <w:r>
              <w:t>Ụ</w:t>
            </w:r>
            <w:r>
              <w:t>C HƯ</w:t>
            </w:r>
            <w:r>
              <w:t>Ớ</w:t>
            </w:r>
            <w:r>
              <w:t>NG TÂM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Võ Nguyên Giáp; Võ Chí Công; Đ</w:t>
            </w:r>
            <w:r>
              <w:t>ạ</w:t>
            </w:r>
            <w:r>
              <w:t>i l</w:t>
            </w:r>
            <w:r>
              <w:t>ộ</w:t>
            </w:r>
            <w:r>
              <w:t xml:space="preserve"> Thăng Long; Qu</w:t>
            </w:r>
            <w:r>
              <w:t>ố</w:t>
            </w:r>
            <w:r>
              <w:t>c l</w:t>
            </w:r>
            <w:r>
              <w:t>ộ</w:t>
            </w:r>
            <w:r>
              <w:t xml:space="preserve"> 6; </w:t>
            </w:r>
            <w:r>
              <w:t>Qu</w:t>
            </w:r>
            <w:r>
              <w:t>ố</w:t>
            </w:r>
            <w:r>
              <w:t>c l</w:t>
            </w:r>
            <w:r>
              <w:t>ộ</w:t>
            </w:r>
            <w:r>
              <w:t xml:space="preserve"> 32; Qu</w:t>
            </w:r>
            <w:r>
              <w:t>ố</w:t>
            </w:r>
            <w:r>
              <w:t>c l</w:t>
            </w:r>
            <w:r>
              <w:t>ộ</w:t>
            </w:r>
            <w:r>
              <w:t xml:space="preserve"> 1A; Qu</w:t>
            </w:r>
            <w:r>
              <w:t>ố</w:t>
            </w:r>
            <w:r>
              <w:t>c l</w:t>
            </w:r>
            <w:r>
              <w:t>ộ</w:t>
            </w:r>
            <w:r>
              <w:t xml:space="preserve"> 5; Qu</w:t>
            </w:r>
            <w:r>
              <w:t>ố</w:t>
            </w:r>
            <w:r>
              <w:t>c l</w:t>
            </w:r>
            <w:r>
              <w:t>ộ</w:t>
            </w:r>
            <w:r>
              <w:t xml:space="preserve"> 3; Nguy</w:t>
            </w:r>
            <w:r>
              <w:t>ễ</w:t>
            </w:r>
            <w:r>
              <w:t>n Trãi; Gi</w:t>
            </w:r>
            <w:r>
              <w:t>ả</w:t>
            </w:r>
            <w:r>
              <w:t>i Phóng; Nguy</w:t>
            </w:r>
            <w:r>
              <w:t>ễ</w:t>
            </w:r>
            <w:r>
              <w:t>n Văn C</w:t>
            </w:r>
            <w:r>
              <w:t>ừ</w:t>
            </w:r>
            <w:r>
              <w:t>; C</w:t>
            </w:r>
            <w:r>
              <w:t>ầ</w:t>
            </w:r>
            <w:r>
              <w:t>u Gi</w:t>
            </w:r>
            <w:r>
              <w:t>ấ</w:t>
            </w:r>
            <w:r>
              <w:t>y – Xuân Th</w:t>
            </w:r>
            <w:r>
              <w:t>ủ</w:t>
            </w:r>
            <w:r>
              <w:t>y; H</w:t>
            </w:r>
            <w:r>
              <w:t>ồ</w:t>
            </w:r>
            <w:r>
              <w:t xml:space="preserve"> Tùng M</w:t>
            </w:r>
            <w:r>
              <w:t>ậ</w:t>
            </w:r>
            <w:r>
              <w:t>u; Ph</w:t>
            </w:r>
            <w:r>
              <w:t>ạ</w:t>
            </w:r>
            <w:r>
              <w:t>m Văn Đ</w:t>
            </w:r>
            <w:r>
              <w:t>ồ</w:t>
            </w:r>
            <w:r>
              <w:t>ng; Ph</w:t>
            </w:r>
            <w:r>
              <w:t>ạ</w:t>
            </w:r>
            <w:r>
              <w:t>m Hùng; Khu</w:t>
            </w:r>
            <w:r>
              <w:t>ấ</w:t>
            </w:r>
            <w:r>
              <w:t>t Duy Ti</w:t>
            </w:r>
            <w:r>
              <w:t>ế</w:t>
            </w:r>
            <w:r>
              <w:t>n; Nguy</w:t>
            </w:r>
            <w:r>
              <w:t>ễ</w:t>
            </w:r>
            <w:r>
              <w:t>n Văn Linh; Nguy</w:t>
            </w:r>
            <w:r>
              <w:t>ễ</w:t>
            </w:r>
            <w:r>
              <w:t>n Văn C</w:t>
            </w:r>
            <w:r>
              <w:t>ừ</w:t>
            </w:r>
            <w:r>
              <w:t xml:space="preserve"> kéo dài.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cáo ngoài tr</w:t>
            </w:r>
            <w:r>
              <w:t>ờ</w:t>
            </w:r>
            <w:r>
              <w:t>i, LED/DOOH, qu</w:t>
            </w:r>
            <w:r>
              <w:t>ả</w:t>
            </w:r>
            <w:r>
              <w:t>ng cáo trên h</w:t>
            </w:r>
            <w:r>
              <w:t>ạ</w:t>
            </w:r>
            <w:r>
              <w:t xml:space="preserve"> t</w:t>
            </w:r>
            <w:r>
              <w:t>ầ</w:t>
            </w:r>
            <w:r>
              <w:t>n</w:t>
            </w:r>
            <w:r>
              <w:t>g và phương ti</w:t>
            </w:r>
            <w:r>
              <w:t>ệ</w:t>
            </w:r>
            <w:r>
              <w:t>n; phân đo</w:t>
            </w:r>
            <w:r>
              <w:t>ạ</w:t>
            </w:r>
            <w:r>
              <w:t>n theo ch</w:t>
            </w:r>
            <w:r>
              <w:t>ứ</w:t>
            </w:r>
            <w:r>
              <w:t>c năng đô th</w:t>
            </w:r>
            <w:r>
              <w:t>ị</w:t>
            </w:r>
            <w:r>
              <w:t xml:space="preserve"> và đi</w:t>
            </w:r>
            <w:r>
              <w:t>ề</w:t>
            </w:r>
            <w:r>
              <w:t>u ki</w:t>
            </w:r>
            <w:r>
              <w:t>ệ</w:t>
            </w:r>
            <w:r>
              <w:t>n an toàn giao thông.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IV-3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HÀNH LANG TOD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Các tuy</w:t>
            </w:r>
            <w:r>
              <w:t>ế</w:t>
            </w:r>
            <w:r>
              <w:t>n đư</w:t>
            </w:r>
            <w:r>
              <w:t>ờ</w:t>
            </w:r>
            <w:r>
              <w:t>ng s</w:t>
            </w:r>
            <w:r>
              <w:t>ắ</w:t>
            </w:r>
            <w:r>
              <w:t>t đô th</w:t>
            </w:r>
            <w:r>
              <w:t>ị</w:t>
            </w:r>
            <w:r>
              <w:t xml:space="preserve"> đang khai thác; khu v</w:t>
            </w:r>
            <w:r>
              <w:t>ự</w:t>
            </w:r>
            <w:r>
              <w:t>c ga Cát Linh; La Thành; Thái Hà; Láng; Vành đai 3; Hà Đông; các ga và khu v</w:t>
            </w:r>
            <w:r>
              <w:t>ự</w:t>
            </w:r>
            <w:r>
              <w:t>c phát tri</w:t>
            </w:r>
            <w:r>
              <w:t>ể</w:t>
            </w:r>
            <w:r>
              <w:t>n TOD theo quy h</w:t>
            </w:r>
            <w:r>
              <w:t>o</w:t>
            </w:r>
            <w:r>
              <w:t>ạ</w:t>
            </w:r>
            <w:r>
              <w:t>ch.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cáo t</w:t>
            </w:r>
            <w:r>
              <w:t>ạ</w:t>
            </w:r>
            <w:r>
              <w:t>i nhà ga, qu</w:t>
            </w:r>
            <w:r>
              <w:t>ả</w:t>
            </w:r>
            <w:r>
              <w:t>ng cáo s</w:t>
            </w:r>
            <w:r>
              <w:t>ố</w:t>
            </w:r>
            <w:r>
              <w:t>, qu</w:t>
            </w:r>
            <w:r>
              <w:t>ả</w:t>
            </w:r>
            <w:r>
              <w:t>ng cáo trên h</w:t>
            </w:r>
            <w:r>
              <w:t>ạ</w:t>
            </w:r>
            <w:r>
              <w:t xml:space="preserve"> t</w:t>
            </w:r>
            <w:r>
              <w:t>ầ</w:t>
            </w:r>
            <w:r>
              <w:t>ng, qu</w:t>
            </w:r>
            <w:r>
              <w:t>ả</w:t>
            </w:r>
            <w:r>
              <w:t>ng cáo tích h</w:t>
            </w:r>
            <w:r>
              <w:t>ợ</w:t>
            </w:r>
            <w:r>
              <w:t>p ti</w:t>
            </w:r>
            <w:r>
              <w:t>ệ</w:t>
            </w:r>
            <w:r>
              <w:t>n ích và d</w:t>
            </w:r>
            <w:r>
              <w:t>ị</w:t>
            </w:r>
            <w:r>
              <w:t>ch v</w:t>
            </w:r>
            <w:r>
              <w:t>ụ</w:t>
            </w:r>
            <w:r>
              <w:t xml:space="preserve"> đô th</w:t>
            </w:r>
            <w:r>
              <w:t>ị</w:t>
            </w:r>
            <w:r>
              <w:t>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IV-4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Đ</w:t>
            </w:r>
            <w:r>
              <w:t>Ầ</w:t>
            </w:r>
            <w:r>
              <w:t>U M</w:t>
            </w:r>
            <w:r>
              <w:t>Ố</w:t>
            </w:r>
            <w:r>
              <w:t>I GIAO THÔNG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C</w:t>
            </w:r>
            <w:r>
              <w:t>ả</w:t>
            </w:r>
            <w:r>
              <w:t>ng hàng không qu</w:t>
            </w:r>
            <w:r>
              <w:t>ố</w:t>
            </w:r>
            <w:r>
              <w:t>c t</w:t>
            </w:r>
            <w:r>
              <w:t>ế</w:t>
            </w:r>
            <w:r>
              <w:t xml:space="preserve"> N</w:t>
            </w:r>
            <w:r>
              <w:t>ộ</w:t>
            </w:r>
            <w:r>
              <w:t>i Bài; Ga Hà N</w:t>
            </w:r>
            <w:r>
              <w:t>ộ</w:t>
            </w:r>
            <w:r>
              <w:t>i; các b</w:t>
            </w:r>
            <w:r>
              <w:t>ế</w:t>
            </w:r>
            <w:r>
              <w:t>n xe liên t</w:t>
            </w:r>
            <w:r>
              <w:t>ỉ</w:t>
            </w:r>
            <w:r>
              <w:t>nh; các trung tâm trung chuy</w:t>
            </w:r>
            <w:r>
              <w:t>ể</w:t>
            </w:r>
            <w:r>
              <w:t>n hành khách; các đ</w:t>
            </w:r>
            <w:r>
              <w:t>ầ</w:t>
            </w:r>
            <w:r>
              <w:t>u m</w:t>
            </w:r>
            <w:r>
              <w:t>ố</w:t>
            </w:r>
            <w:r>
              <w:t>i g</w:t>
            </w:r>
            <w:r>
              <w:t>iao thông l</w:t>
            </w:r>
            <w:r>
              <w:t>ớ</w:t>
            </w:r>
            <w:r>
              <w:t>n theo quy ho</w:t>
            </w:r>
            <w:r>
              <w:t>ạ</w:t>
            </w:r>
            <w:r>
              <w:t>ch; khu v</w:t>
            </w:r>
            <w:r>
              <w:t>ự</w:t>
            </w:r>
            <w:r>
              <w:t>c c</w:t>
            </w:r>
            <w:r>
              <w:t>ầ</w:t>
            </w:r>
            <w:r>
              <w:t>u, nút giao và c</w:t>
            </w:r>
            <w:r>
              <w:t>ử</w:t>
            </w:r>
            <w:r>
              <w:t>a ngõ.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LED/DOOH, thương m</w:t>
            </w:r>
            <w:r>
              <w:t>ạ</w:t>
            </w:r>
            <w:r>
              <w:t>i – d</w:t>
            </w:r>
            <w:r>
              <w:t>ị</w:t>
            </w:r>
            <w:r>
              <w:t>ch v</w:t>
            </w:r>
            <w:r>
              <w:t>ụ</w:t>
            </w:r>
            <w:r>
              <w:t>, qu</w:t>
            </w:r>
            <w:r>
              <w:t>ả</w:t>
            </w:r>
            <w:r>
              <w:t>ng cáo trên phương ti</w:t>
            </w:r>
            <w:r>
              <w:t>ệ</w:t>
            </w:r>
            <w:r>
              <w:t>n và thông tin công c</w:t>
            </w:r>
            <w:r>
              <w:t>ộ</w:t>
            </w:r>
            <w:r>
              <w:t>ng; tuy</w:t>
            </w:r>
            <w:r>
              <w:t>ệ</w:t>
            </w:r>
            <w:r>
              <w:t>t đ</w:t>
            </w:r>
            <w:r>
              <w:t>ố</w:t>
            </w:r>
            <w:r>
              <w:t>i không c</w:t>
            </w:r>
            <w:r>
              <w:t>ả</w:t>
            </w:r>
            <w:r>
              <w:t>n tr</w:t>
            </w:r>
            <w:r>
              <w:t>ở</w:t>
            </w:r>
            <w:r>
              <w:t xml:space="preserve"> báo hi</w:t>
            </w:r>
            <w:r>
              <w:t>ệ</w:t>
            </w:r>
            <w:r>
              <w:t>u, t</w:t>
            </w:r>
            <w:r>
              <w:t>ầ</w:t>
            </w:r>
            <w:r>
              <w:t>m nhìn và an toàn giao thông.</w:t>
            </w:r>
          </w:p>
        </w:tc>
      </w:tr>
    </w:tbl>
    <w:p w:rsidR="008C3B57" w:rsidRDefault="00A67710" w:rsidP="00F9212D">
      <w:pPr>
        <w:spacing w:before="120" w:after="120" w:line="276" w:lineRule="auto"/>
      </w:pPr>
      <w:r>
        <w:rPr>
          <w:b/>
          <w:sz w:val="26"/>
        </w:rPr>
        <w:t>VÙNG V – ĐÔ TH</w:t>
      </w:r>
      <w:r>
        <w:rPr>
          <w:b/>
          <w:sz w:val="26"/>
        </w:rPr>
        <w:t>Ị</w:t>
      </w:r>
      <w:r>
        <w:rPr>
          <w:b/>
          <w:sz w:val="26"/>
        </w:rPr>
        <w:t xml:space="preserve"> M</w:t>
      </w:r>
      <w:r>
        <w:rPr>
          <w:b/>
          <w:sz w:val="26"/>
        </w:rPr>
        <w:t>Ớ</w:t>
      </w:r>
      <w:r>
        <w:rPr>
          <w:b/>
          <w:sz w:val="26"/>
        </w:rPr>
        <w:t>I, ĐÔ TH</w:t>
      </w:r>
      <w:r>
        <w:rPr>
          <w:b/>
          <w:sz w:val="26"/>
        </w:rPr>
        <w:t>Ị</w:t>
      </w:r>
      <w:r>
        <w:rPr>
          <w:b/>
          <w:sz w:val="26"/>
        </w:rPr>
        <w:t xml:space="preserve"> SÁNG T</w:t>
      </w:r>
      <w:r>
        <w:rPr>
          <w:b/>
          <w:sz w:val="26"/>
        </w:rPr>
        <w:t>Ạ</w:t>
      </w:r>
      <w:r>
        <w:rPr>
          <w:b/>
          <w:sz w:val="26"/>
        </w:rPr>
        <w:t xml:space="preserve">O VÀ </w:t>
      </w:r>
      <w:r>
        <w:rPr>
          <w:b/>
          <w:sz w:val="26"/>
        </w:rPr>
        <w:t>CÁC TRUNG TÂM PHÁT TRI</w:t>
      </w:r>
      <w:r>
        <w:rPr>
          <w:b/>
          <w:sz w:val="26"/>
        </w:rPr>
        <w:t>Ể</w:t>
      </w:r>
      <w:r>
        <w:rPr>
          <w:b/>
          <w:sz w:val="26"/>
        </w:rPr>
        <w:t>N M</w:t>
      </w:r>
      <w:r>
        <w:rPr>
          <w:b/>
          <w:sz w:val="26"/>
        </w:rPr>
        <w:t>Ớ</w:t>
      </w:r>
      <w:r>
        <w:rPr>
          <w:b/>
          <w:sz w:val="26"/>
        </w:rPr>
        <w:t>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8"/>
        <w:gridCol w:w="2400"/>
        <w:gridCol w:w="2423"/>
        <w:gridCol w:w="2450"/>
      </w:tblGrid>
      <w:tr w:rsidR="008C3B57">
        <w:trPr>
          <w:jc w:val="center"/>
        </w:trPr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Mã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Ti</w:t>
            </w:r>
            <w:r>
              <w:rPr>
                <w:b/>
              </w:rPr>
              <w:t>ể</w:t>
            </w:r>
            <w:r>
              <w:rPr>
                <w:b/>
              </w:rPr>
              <w:t>u vùng / nhóm không gian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Danh m</w:t>
            </w:r>
            <w:r>
              <w:rPr>
                <w:b/>
              </w:rPr>
              <w:t>ụ</w:t>
            </w:r>
            <w:r>
              <w:rPr>
                <w:b/>
              </w:rPr>
              <w:t>c tuy</w:t>
            </w:r>
            <w:r>
              <w:rPr>
                <w:b/>
              </w:rPr>
              <w:t>ế</w:t>
            </w:r>
            <w:r>
              <w:rPr>
                <w:b/>
              </w:rPr>
              <w:t>n ph</w:t>
            </w:r>
            <w:r>
              <w:rPr>
                <w:b/>
              </w:rPr>
              <w:t>ố</w:t>
            </w:r>
            <w:r>
              <w:rPr>
                <w:b/>
              </w:rPr>
              <w:t>, tr</w:t>
            </w:r>
            <w:r>
              <w:rPr>
                <w:b/>
              </w:rPr>
              <w:t>ụ</w:t>
            </w:r>
            <w:r>
              <w:rPr>
                <w:b/>
              </w:rPr>
              <w:t>c đư</w:t>
            </w:r>
            <w:r>
              <w:rPr>
                <w:b/>
              </w:rPr>
              <w:t>ờ</w:t>
            </w:r>
            <w:r>
              <w:rPr>
                <w:b/>
              </w:rPr>
              <w:t>ng, khu v</w:t>
            </w:r>
            <w:r>
              <w:rPr>
                <w:b/>
              </w:rPr>
              <w:t>ự</w:t>
            </w:r>
            <w:r>
              <w:rPr>
                <w:b/>
              </w:rPr>
              <w:t>c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Đ</w:t>
            </w:r>
            <w:r>
              <w:rPr>
                <w:b/>
              </w:rPr>
              <w:t>ị</w:t>
            </w:r>
            <w:r>
              <w:rPr>
                <w:b/>
              </w:rPr>
              <w:t>nh hư</w:t>
            </w:r>
            <w:r>
              <w:rPr>
                <w:b/>
              </w:rPr>
              <w:t>ớ</w:t>
            </w:r>
            <w:r>
              <w:rPr>
                <w:b/>
              </w:rPr>
              <w:t>ng lo</w:t>
            </w:r>
            <w:r>
              <w:rPr>
                <w:b/>
              </w:rPr>
              <w:t>ạ</w:t>
            </w:r>
            <w:r>
              <w:rPr>
                <w:b/>
              </w:rPr>
              <w:t>i hình qu</w:t>
            </w:r>
            <w:r>
              <w:rPr>
                <w:b/>
              </w:rPr>
              <w:t>ả</w:t>
            </w:r>
            <w:r>
              <w:rPr>
                <w:b/>
              </w:rPr>
              <w:t>ng cáo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V-1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CÁC KHU ĐÔ TH</w:t>
            </w:r>
            <w:r>
              <w:t>Ị</w:t>
            </w:r>
            <w:r>
              <w:t xml:space="preserve"> M</w:t>
            </w:r>
            <w:r>
              <w:t>Ớ</w:t>
            </w:r>
            <w:r>
              <w:t>I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Tây H</w:t>
            </w:r>
            <w:r>
              <w:t>ồ</w:t>
            </w:r>
            <w:r>
              <w:t xml:space="preserve"> Tây (Starlake); Ciputra; Vinhomes Smart City; Vinhomes Ocean Park; Splendora; Mailand Hanoi </w:t>
            </w:r>
            <w:r>
              <w:t>City; các khu đô th</w:t>
            </w:r>
            <w:r>
              <w:t>ị</w:t>
            </w:r>
            <w:r>
              <w:t xml:space="preserve"> m</w:t>
            </w:r>
            <w:r>
              <w:t>ớ</w:t>
            </w:r>
            <w:r>
              <w:t>i t</w:t>
            </w:r>
            <w:r>
              <w:t>ạ</w:t>
            </w:r>
            <w:r>
              <w:t xml:space="preserve">i Đông </w:t>
            </w:r>
            <w:r>
              <w:lastRenderedPageBreak/>
              <w:t>Anh, Mê Linh, Gia Lâm, Hoài Đ</w:t>
            </w:r>
            <w:r>
              <w:t>ứ</w:t>
            </w:r>
            <w:r>
              <w:t>c, Đan Phư</w:t>
            </w:r>
            <w:r>
              <w:t>ợ</w:t>
            </w:r>
            <w:r>
              <w:t>ng và phía B</w:t>
            </w:r>
            <w:r>
              <w:t>ắ</w:t>
            </w:r>
            <w:r>
              <w:t>c sông H</w:t>
            </w:r>
            <w:r>
              <w:t>ồ</w:t>
            </w:r>
            <w:r>
              <w:t>ng theo quy ho</w:t>
            </w:r>
            <w:r>
              <w:t>ạ</w:t>
            </w:r>
            <w:r>
              <w:t>ch.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lastRenderedPageBreak/>
              <w:t>LED/DOOH, qu</w:t>
            </w:r>
            <w:r>
              <w:t>ả</w:t>
            </w:r>
            <w:r>
              <w:t>ng cáo thông minh, màn hình tương tác, qu</w:t>
            </w:r>
            <w:r>
              <w:t>ả</w:t>
            </w:r>
            <w:r>
              <w:t>ng cáo tích h</w:t>
            </w:r>
            <w:r>
              <w:t>ợ</w:t>
            </w:r>
            <w:r>
              <w:t>p ti</w:t>
            </w:r>
            <w:r>
              <w:t>ệ</w:t>
            </w:r>
            <w:r>
              <w:t>n ích đô th</w:t>
            </w:r>
            <w:r>
              <w:t>ị</w:t>
            </w:r>
            <w:r>
              <w:t>, qu</w:t>
            </w:r>
            <w:r>
              <w:t>ả</w:t>
            </w:r>
            <w:r>
              <w:t>ng cáo s</w:t>
            </w:r>
            <w:r>
              <w:t>ố</w:t>
            </w:r>
            <w:r>
              <w:t xml:space="preserve"> và thương </w:t>
            </w:r>
            <w:r>
              <w:lastRenderedPageBreak/>
              <w:t>m</w:t>
            </w:r>
            <w:r>
              <w:t>ạ</w:t>
            </w:r>
            <w:r>
              <w:t>i – d</w:t>
            </w:r>
            <w:r>
              <w:t>ị</w:t>
            </w:r>
            <w:r>
              <w:t>ch v</w:t>
            </w:r>
            <w:r>
              <w:t>ụ</w:t>
            </w:r>
            <w:r>
              <w:t>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lastRenderedPageBreak/>
              <w:t>V-2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Đ</w:t>
            </w:r>
            <w:r>
              <w:t>Ổ</w:t>
            </w:r>
            <w:r>
              <w:t>I M</w:t>
            </w:r>
            <w:r>
              <w:t>Ớ</w:t>
            </w:r>
            <w:r>
              <w:t>I S</w:t>
            </w:r>
            <w:r>
              <w:t>ÁNG T</w:t>
            </w:r>
            <w:r>
              <w:t>Ạ</w:t>
            </w:r>
            <w:r>
              <w:t>O, CÔNG NGH</w:t>
            </w:r>
            <w:r>
              <w:t>Ệ</w:t>
            </w:r>
            <w:r>
              <w:t xml:space="preserve"> CAO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Khu Công ngh</w:t>
            </w:r>
            <w:r>
              <w:t>ệ</w:t>
            </w:r>
            <w:r>
              <w:t xml:space="preserve"> cao Hòa L</w:t>
            </w:r>
            <w:r>
              <w:t>ạ</w:t>
            </w:r>
            <w:r>
              <w:t>c; Trung tâm Đ</w:t>
            </w:r>
            <w:r>
              <w:t>ổ</w:t>
            </w:r>
            <w:r>
              <w:t>i m</w:t>
            </w:r>
            <w:r>
              <w:t>ớ</w:t>
            </w:r>
            <w:r>
              <w:t>i sáng t</w:t>
            </w:r>
            <w:r>
              <w:t>ạ</w:t>
            </w:r>
            <w:r>
              <w:t>o Qu</w:t>
            </w:r>
            <w:r>
              <w:t>ố</w:t>
            </w:r>
            <w:r>
              <w:t>c gia (NIC) t</w:t>
            </w:r>
            <w:r>
              <w:t>ạ</w:t>
            </w:r>
            <w:r>
              <w:t>i Hòa L</w:t>
            </w:r>
            <w:r>
              <w:t>ạ</w:t>
            </w:r>
            <w:r>
              <w:t>c; các khu nghiên c</w:t>
            </w:r>
            <w:r>
              <w:t>ứ</w:t>
            </w:r>
            <w:r>
              <w:t>u, phát tri</w:t>
            </w:r>
            <w:r>
              <w:t>ể</w:t>
            </w:r>
            <w:r>
              <w:t>n công ngh</w:t>
            </w:r>
            <w:r>
              <w:t>ệ</w:t>
            </w:r>
            <w:r>
              <w:t>, trư</w:t>
            </w:r>
            <w:r>
              <w:t>ờ</w:t>
            </w:r>
            <w:r>
              <w:t>ng đ</w:t>
            </w:r>
            <w:r>
              <w:t>ạ</w:t>
            </w:r>
            <w:r>
              <w:t>i h</w:t>
            </w:r>
            <w:r>
              <w:t>ọ</w:t>
            </w:r>
            <w:r>
              <w:t>c và trung tâm đ</w:t>
            </w:r>
            <w:r>
              <w:t>ổ</w:t>
            </w:r>
            <w:r>
              <w:t>i m</w:t>
            </w:r>
            <w:r>
              <w:t>ớ</w:t>
            </w:r>
            <w:r>
              <w:t>i sáng t</w:t>
            </w:r>
            <w:r>
              <w:t>ạ</w:t>
            </w:r>
            <w:r>
              <w:t>o theo quy ho</w:t>
            </w:r>
            <w:r>
              <w:t>ạ</w:t>
            </w:r>
            <w:r>
              <w:t>ch.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cáo s</w:t>
            </w:r>
            <w:r>
              <w:t>ố</w:t>
            </w:r>
            <w:r>
              <w:t>, AI/IoT, d</w:t>
            </w:r>
            <w:r>
              <w:t>ữ</w:t>
            </w:r>
            <w:r>
              <w:t xml:space="preserve"> li</w:t>
            </w:r>
            <w:r>
              <w:t>ệ</w:t>
            </w:r>
            <w:r>
              <w:t>u l</w:t>
            </w:r>
            <w:r>
              <w:t>ớ</w:t>
            </w:r>
            <w:r>
              <w:t>n, màn hình tươn</w:t>
            </w:r>
            <w:r>
              <w:t>g tác, qu</w:t>
            </w:r>
            <w:r>
              <w:t>ả</w:t>
            </w:r>
            <w:r>
              <w:t>ng cáo tr</w:t>
            </w:r>
            <w:r>
              <w:t>ả</w:t>
            </w:r>
            <w:r>
              <w:t>i nghi</w:t>
            </w:r>
            <w:r>
              <w:t>ệ</w:t>
            </w:r>
            <w:r>
              <w:t>m và qu</w:t>
            </w:r>
            <w:r>
              <w:t>ả</w:t>
            </w:r>
            <w:r>
              <w:t>ng cáo tích h</w:t>
            </w:r>
            <w:r>
              <w:t>ợ</w:t>
            </w:r>
            <w:r>
              <w:t>p công ngh</w:t>
            </w:r>
            <w:r>
              <w:t>ệ</w:t>
            </w:r>
            <w:r>
              <w:t>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V-3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CÁC TR</w:t>
            </w:r>
            <w:r>
              <w:t>Ụ</w:t>
            </w:r>
            <w:r>
              <w:t>C VÀ TRUNG TÂM PHÁT TRI</w:t>
            </w:r>
            <w:r>
              <w:t>Ể</w:t>
            </w:r>
            <w:r>
              <w:t>N M</w:t>
            </w:r>
            <w:r>
              <w:t>Ớ</w:t>
            </w:r>
            <w:r>
              <w:t>I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Đông Anh; Mê Linh; Sóc Sơn; Gia Lâm; Hoài Đ</w:t>
            </w:r>
            <w:r>
              <w:t>ứ</w:t>
            </w:r>
            <w:r>
              <w:t>c; Đan Phư</w:t>
            </w:r>
            <w:r>
              <w:t>ợ</w:t>
            </w:r>
            <w:r>
              <w:t>ng; khu v</w:t>
            </w:r>
            <w:r>
              <w:t>ự</w:t>
            </w:r>
            <w:r>
              <w:t>c phía B</w:t>
            </w:r>
            <w:r>
              <w:t>ắ</w:t>
            </w:r>
            <w:r>
              <w:t>c sông H</w:t>
            </w:r>
            <w:r>
              <w:t>ồ</w:t>
            </w:r>
            <w:r>
              <w:t>ng; các trung tâm đô th</w:t>
            </w:r>
            <w:r>
              <w:t>ị</w:t>
            </w:r>
            <w:r>
              <w:t xml:space="preserve"> m</w:t>
            </w:r>
            <w:r>
              <w:t>ớ</w:t>
            </w:r>
            <w:r>
              <w:t>i và các tr</w:t>
            </w:r>
            <w:r>
              <w:t>ụ</w:t>
            </w:r>
            <w:r>
              <w:t>c chính theo Quy ho</w:t>
            </w:r>
            <w:r>
              <w:t>ạ</w:t>
            </w:r>
            <w:r>
              <w:t>ch Th</w:t>
            </w:r>
            <w:r>
              <w:t>ủ</w:t>
            </w:r>
            <w:r>
              <w:t xml:space="preserve"> đô.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Ưu tiên qu</w:t>
            </w:r>
            <w:r>
              <w:t>ả</w:t>
            </w:r>
            <w:r>
              <w:t>ng cáo hi</w:t>
            </w:r>
            <w:r>
              <w:t>ệ</w:t>
            </w:r>
            <w:r>
              <w:t>n đ</w:t>
            </w:r>
            <w:r>
              <w:t>ạ</w:t>
            </w:r>
            <w:r>
              <w:t>i, s</w:t>
            </w:r>
            <w:r>
              <w:t>ố</w:t>
            </w:r>
            <w:r>
              <w:t>, thông minh; đ</w:t>
            </w:r>
            <w:r>
              <w:t>ồ</w:t>
            </w:r>
            <w:r>
              <w:t>ng th</w:t>
            </w:r>
            <w:r>
              <w:t>ờ</w:t>
            </w:r>
            <w:r>
              <w:t>i ki</w:t>
            </w:r>
            <w:r>
              <w:t>ể</w:t>
            </w:r>
            <w:r>
              <w:t>m soát t</w:t>
            </w:r>
            <w:r>
              <w:t>ừ</w:t>
            </w:r>
            <w:r>
              <w:t xml:space="preserve"> đ</w:t>
            </w:r>
            <w:r>
              <w:t>ầ</w:t>
            </w:r>
            <w:r>
              <w:t>u v</w:t>
            </w:r>
            <w:r>
              <w:t>ề</w:t>
            </w:r>
            <w:r>
              <w:t xml:space="preserve"> ki</w:t>
            </w:r>
            <w:r>
              <w:t>ế</w:t>
            </w:r>
            <w:r>
              <w:t>n trúc, c</w:t>
            </w:r>
            <w:r>
              <w:t>ả</w:t>
            </w:r>
            <w:r>
              <w:t>nh quan và không gian công c</w:t>
            </w:r>
            <w:r>
              <w:t>ộ</w:t>
            </w:r>
            <w:r>
              <w:t>ng.</w:t>
            </w:r>
          </w:p>
        </w:tc>
      </w:tr>
    </w:tbl>
    <w:p w:rsidR="008C3B57" w:rsidRDefault="00A67710" w:rsidP="00F9212D">
      <w:pPr>
        <w:spacing w:before="120" w:after="120" w:line="276" w:lineRule="auto"/>
      </w:pPr>
      <w:r>
        <w:rPr>
          <w:b/>
          <w:sz w:val="26"/>
        </w:rPr>
        <w:t>VÙNG VI – C</w:t>
      </w:r>
      <w:r>
        <w:rPr>
          <w:b/>
          <w:sz w:val="26"/>
        </w:rPr>
        <w:t>Ử</w:t>
      </w:r>
      <w:r>
        <w:rPr>
          <w:b/>
          <w:sz w:val="26"/>
        </w:rPr>
        <w:t>A NGÕ TH</w:t>
      </w:r>
      <w:r>
        <w:rPr>
          <w:b/>
          <w:sz w:val="26"/>
        </w:rPr>
        <w:t>Ủ</w:t>
      </w:r>
      <w:r>
        <w:rPr>
          <w:b/>
          <w:sz w:val="26"/>
        </w:rPr>
        <w:t xml:space="preserve"> ĐÔ, HÀNH LANG PHÁT TRI</w:t>
      </w:r>
      <w:r>
        <w:rPr>
          <w:b/>
          <w:sz w:val="26"/>
        </w:rPr>
        <w:t>Ể</w:t>
      </w:r>
      <w:r>
        <w:rPr>
          <w:b/>
          <w:sz w:val="26"/>
        </w:rPr>
        <w:t>N VÀ LIÊN K</w:t>
      </w:r>
      <w:r>
        <w:rPr>
          <w:b/>
          <w:sz w:val="26"/>
        </w:rPr>
        <w:t>Ế</w:t>
      </w:r>
      <w:r>
        <w:rPr>
          <w:b/>
          <w:sz w:val="26"/>
        </w:rPr>
        <w:t>T VÙNG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53"/>
        <w:gridCol w:w="2390"/>
        <w:gridCol w:w="2402"/>
        <w:gridCol w:w="2476"/>
      </w:tblGrid>
      <w:tr w:rsidR="008C3B57">
        <w:trPr>
          <w:jc w:val="center"/>
        </w:trPr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Mã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Ti</w:t>
            </w:r>
            <w:r>
              <w:rPr>
                <w:b/>
              </w:rPr>
              <w:t>ể</w:t>
            </w:r>
            <w:r>
              <w:rPr>
                <w:b/>
              </w:rPr>
              <w:t>u vùng / nhóm không gian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Danh m</w:t>
            </w:r>
            <w:r>
              <w:rPr>
                <w:b/>
              </w:rPr>
              <w:t>ụ</w:t>
            </w:r>
            <w:r>
              <w:rPr>
                <w:b/>
              </w:rPr>
              <w:t>c tuy</w:t>
            </w:r>
            <w:r>
              <w:rPr>
                <w:b/>
              </w:rPr>
              <w:t>ế</w:t>
            </w:r>
            <w:r>
              <w:rPr>
                <w:b/>
              </w:rPr>
              <w:t>n ph</w:t>
            </w:r>
            <w:r>
              <w:rPr>
                <w:b/>
              </w:rPr>
              <w:t>ố</w:t>
            </w:r>
            <w:r>
              <w:rPr>
                <w:b/>
              </w:rPr>
              <w:t>, tr</w:t>
            </w:r>
            <w:r>
              <w:rPr>
                <w:b/>
              </w:rPr>
              <w:t>ụ</w:t>
            </w:r>
            <w:r>
              <w:rPr>
                <w:b/>
              </w:rPr>
              <w:t>c đư</w:t>
            </w:r>
            <w:r>
              <w:rPr>
                <w:b/>
              </w:rPr>
              <w:t>ờ</w:t>
            </w:r>
            <w:r>
              <w:rPr>
                <w:b/>
              </w:rPr>
              <w:t>ng, khu v</w:t>
            </w:r>
            <w:r>
              <w:rPr>
                <w:b/>
              </w:rPr>
              <w:t>ự</w:t>
            </w:r>
            <w:r>
              <w:rPr>
                <w:b/>
              </w:rPr>
              <w:t>c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Đ</w:t>
            </w:r>
            <w:r>
              <w:rPr>
                <w:b/>
              </w:rPr>
              <w:t>ị</w:t>
            </w:r>
            <w:r>
              <w:rPr>
                <w:b/>
              </w:rPr>
              <w:t>nh hư</w:t>
            </w:r>
            <w:r>
              <w:rPr>
                <w:b/>
              </w:rPr>
              <w:t>ớ</w:t>
            </w:r>
            <w:r>
              <w:rPr>
                <w:b/>
              </w:rPr>
              <w:t>ng lo</w:t>
            </w:r>
            <w:r>
              <w:rPr>
                <w:b/>
              </w:rPr>
              <w:t>ạ</w:t>
            </w:r>
            <w:r>
              <w:rPr>
                <w:b/>
              </w:rPr>
              <w:t>i hình qu</w:t>
            </w:r>
            <w:r>
              <w:rPr>
                <w:b/>
              </w:rPr>
              <w:t>ả</w:t>
            </w:r>
            <w:r>
              <w:rPr>
                <w:b/>
              </w:rPr>
              <w:t>ng cáo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VI-1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C</w:t>
            </w:r>
            <w:r>
              <w:t>Ử</w:t>
            </w:r>
            <w:r>
              <w:t>A NGÕ PHÍA B</w:t>
            </w:r>
            <w:r>
              <w:t>Ắ</w:t>
            </w:r>
            <w:r>
              <w:t>C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N</w:t>
            </w:r>
            <w:r>
              <w:t>ộ</w:t>
            </w:r>
            <w:r>
              <w:t>i Bài – Võ Nguyên Giáp; Qu</w:t>
            </w:r>
            <w:r>
              <w:t>ố</w:t>
            </w:r>
            <w:r>
              <w:t>c l</w:t>
            </w:r>
            <w:r>
              <w:t>ộ</w:t>
            </w:r>
            <w:r>
              <w:t xml:space="preserve"> 3; các tuy</w:t>
            </w:r>
            <w:r>
              <w:t>ế</w:t>
            </w:r>
            <w:r>
              <w:t>n k</w:t>
            </w:r>
            <w:r>
              <w:t>ế</w:t>
            </w:r>
            <w:r>
              <w:t>t n</w:t>
            </w:r>
            <w:r>
              <w:t>ố</w:t>
            </w:r>
            <w:r>
              <w:t>i sân bay và trung tâm logistics phía B</w:t>
            </w:r>
            <w:r>
              <w:t>ắ</w:t>
            </w:r>
            <w:r>
              <w:t>c; các tr</w:t>
            </w:r>
            <w:r>
              <w:t>ụ</w:t>
            </w:r>
            <w:r>
              <w:t>c ti</w:t>
            </w:r>
            <w:r>
              <w:t>ế</w:t>
            </w:r>
            <w:r>
              <w:t>p c</w:t>
            </w:r>
            <w:r>
              <w:t>ậ</w:t>
            </w:r>
            <w:r>
              <w:t>n c</w:t>
            </w:r>
            <w:r>
              <w:t>ử</w:t>
            </w:r>
            <w:r>
              <w:t>a ngõ Th</w:t>
            </w:r>
            <w:r>
              <w:t>ủ</w:t>
            </w:r>
            <w:r>
              <w:t xml:space="preserve"> đô.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Billboard/pano, LED/DOOH, qu</w:t>
            </w:r>
            <w:r>
              <w:t>ả</w:t>
            </w:r>
            <w:r>
              <w:t>ng cáo thương hi</w:t>
            </w:r>
            <w:r>
              <w:t>ệ</w:t>
            </w:r>
            <w:r>
              <w:t>u, du l</w:t>
            </w:r>
            <w:r>
              <w:t>ị</w:t>
            </w:r>
            <w:r>
              <w:t>ch – đ</w:t>
            </w:r>
            <w:r>
              <w:t>ầ</w:t>
            </w:r>
            <w:r>
              <w:t xml:space="preserve">u tư và </w:t>
            </w:r>
            <w:r>
              <w:t>qu</w:t>
            </w:r>
            <w:r>
              <w:t>ả</w:t>
            </w:r>
            <w:r>
              <w:t>ng cáo tích h</w:t>
            </w:r>
            <w:r>
              <w:t>ợ</w:t>
            </w:r>
            <w:r>
              <w:t>p h</w:t>
            </w:r>
            <w:r>
              <w:t>ạ</w:t>
            </w:r>
            <w:r>
              <w:t xml:space="preserve"> t</w:t>
            </w:r>
            <w:r>
              <w:t>ầ</w:t>
            </w:r>
            <w:r>
              <w:t>ng; ki</w:t>
            </w:r>
            <w:r>
              <w:t>ể</w:t>
            </w:r>
            <w:r>
              <w:t>m soát m</w:t>
            </w:r>
            <w:r>
              <w:t>ỹ</w:t>
            </w:r>
            <w:r>
              <w:t xml:space="preserve"> quan c</w:t>
            </w:r>
            <w:r>
              <w:t>ử</w:t>
            </w:r>
            <w:r>
              <w:t>a ngõ.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VI-2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C</w:t>
            </w:r>
            <w:r>
              <w:t>Ử</w:t>
            </w:r>
            <w:r>
              <w:t>A NGÕ PHÍA ĐÔNG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ố</w:t>
            </w:r>
            <w:r>
              <w:t>c l</w:t>
            </w:r>
            <w:r>
              <w:t>ộ</w:t>
            </w:r>
            <w:r>
              <w:t xml:space="preserve"> 5; cao t</w:t>
            </w:r>
            <w:r>
              <w:t>ố</w:t>
            </w:r>
            <w:r>
              <w:t>c Hà N</w:t>
            </w:r>
            <w:r>
              <w:t>ộ</w:t>
            </w:r>
            <w:r>
              <w:t>i – H</w:t>
            </w:r>
            <w:r>
              <w:t>ả</w:t>
            </w:r>
            <w:r>
              <w:t>i Phòng; Nguy</w:t>
            </w:r>
            <w:r>
              <w:t>ễ</w:t>
            </w:r>
            <w:r>
              <w:t>n Văn Linh; các tuy</w:t>
            </w:r>
            <w:r>
              <w:t>ế</w:t>
            </w:r>
            <w:r>
              <w:t>n k</w:t>
            </w:r>
            <w:r>
              <w:t>ế</w:t>
            </w:r>
            <w:r>
              <w:t>t n</w:t>
            </w:r>
            <w:r>
              <w:t>ố</w:t>
            </w:r>
            <w:r>
              <w:t>i Vành đai 4 và các khu logistics phía Đông.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Billboard/pano, LED/DOOH, thương hi</w:t>
            </w:r>
            <w:r>
              <w:t>ệ</w:t>
            </w:r>
            <w:r>
              <w:t>u, logistics, du l</w:t>
            </w:r>
            <w:r>
              <w:t>ị</w:t>
            </w:r>
            <w:r>
              <w:t xml:space="preserve">ch – </w:t>
            </w:r>
            <w:r>
              <w:t>đ</w:t>
            </w:r>
            <w:r>
              <w:t>ầ</w:t>
            </w:r>
            <w:r>
              <w:t>u tư; b</w:t>
            </w:r>
            <w:r>
              <w:t>ả</w:t>
            </w:r>
            <w:r>
              <w:t>o đ</w:t>
            </w:r>
            <w:r>
              <w:t>ả</w:t>
            </w:r>
            <w:r>
              <w:t>m an toàn giao thông.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VI-3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C</w:t>
            </w:r>
            <w:r>
              <w:t>Ử</w:t>
            </w:r>
            <w:r>
              <w:t>A NGÕ PHÍA TÂY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Đ</w:t>
            </w:r>
            <w:r>
              <w:t>ạ</w:t>
            </w:r>
            <w:r>
              <w:t>i l</w:t>
            </w:r>
            <w:r>
              <w:t>ộ</w:t>
            </w:r>
            <w:r>
              <w:t xml:space="preserve"> Thăng Long; Qu</w:t>
            </w:r>
            <w:r>
              <w:t>ố</w:t>
            </w:r>
            <w:r>
              <w:t>c l</w:t>
            </w:r>
            <w:r>
              <w:t>ộ</w:t>
            </w:r>
            <w:r>
              <w:t xml:space="preserve"> 32; đư</w:t>
            </w:r>
            <w:r>
              <w:t>ờ</w:t>
            </w:r>
            <w:r>
              <w:t>ng H</w:t>
            </w:r>
            <w:r>
              <w:t>ồ</w:t>
            </w:r>
            <w:r>
              <w:t xml:space="preserve"> Chí Minh; các tuy</w:t>
            </w:r>
            <w:r>
              <w:t>ế</w:t>
            </w:r>
            <w:r>
              <w:t>n k</w:t>
            </w:r>
            <w:r>
              <w:t>ế</w:t>
            </w:r>
            <w:r>
              <w:t>t n</w:t>
            </w:r>
            <w:r>
              <w:t>ố</w:t>
            </w:r>
            <w:r>
              <w:t>i Hòa L</w:t>
            </w:r>
            <w:r>
              <w:t>ạ</w:t>
            </w:r>
            <w:r>
              <w:t xml:space="preserve">c, Sơn Tây </w:t>
            </w:r>
            <w:r>
              <w:lastRenderedPageBreak/>
              <w:t>và các đô th</w:t>
            </w:r>
            <w:r>
              <w:t>ị</w:t>
            </w:r>
            <w:r>
              <w:t xml:space="preserve"> phía Tây.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lastRenderedPageBreak/>
              <w:t>Qu</w:t>
            </w:r>
            <w:r>
              <w:t>ả</w:t>
            </w:r>
            <w:r>
              <w:t>ng cáo ngoài tr</w:t>
            </w:r>
            <w:r>
              <w:t>ờ</w:t>
            </w:r>
            <w:r>
              <w:t>i, thương hi</w:t>
            </w:r>
            <w:r>
              <w:t>ệ</w:t>
            </w:r>
            <w:r>
              <w:t>u, du l</w:t>
            </w:r>
            <w:r>
              <w:t>ị</w:t>
            </w:r>
            <w:r>
              <w:t>ch – đ</w:t>
            </w:r>
            <w:r>
              <w:t>ầ</w:t>
            </w:r>
            <w:r>
              <w:t>u tư, công ngh</w:t>
            </w:r>
            <w:r>
              <w:t>ệ</w:t>
            </w:r>
            <w:r>
              <w:t xml:space="preserve"> và </w:t>
            </w:r>
            <w:r>
              <w:lastRenderedPageBreak/>
              <w:t>d</w:t>
            </w:r>
            <w:r>
              <w:t>ị</w:t>
            </w:r>
            <w:r>
              <w:t>ch v</w:t>
            </w:r>
            <w:r>
              <w:t>ụ</w:t>
            </w:r>
            <w:r>
              <w:t>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lastRenderedPageBreak/>
              <w:t>VI-4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C</w:t>
            </w:r>
            <w:r>
              <w:t>Ử</w:t>
            </w:r>
            <w:r>
              <w:t>A NGÕ</w:t>
            </w:r>
            <w:r>
              <w:t xml:space="preserve"> PHÍA NAM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ố</w:t>
            </w:r>
            <w:r>
              <w:t>c l</w:t>
            </w:r>
            <w:r>
              <w:t>ộ</w:t>
            </w:r>
            <w:r>
              <w:t xml:space="preserve"> 1A; cao t</w:t>
            </w:r>
            <w:r>
              <w:t>ố</w:t>
            </w:r>
            <w:r>
              <w:t>c Pháp Vân – C</w:t>
            </w:r>
            <w:r>
              <w:t>ầ</w:t>
            </w:r>
            <w:r>
              <w:t>u Gi</w:t>
            </w:r>
            <w:r>
              <w:t>ẽ</w:t>
            </w:r>
            <w:r>
              <w:t>; Qu</w:t>
            </w:r>
            <w:r>
              <w:t>ố</w:t>
            </w:r>
            <w:r>
              <w:t>c l</w:t>
            </w:r>
            <w:r>
              <w:t>ộ</w:t>
            </w:r>
            <w:r>
              <w:t xml:space="preserve"> 6; các tuy</w:t>
            </w:r>
            <w:r>
              <w:t>ế</w:t>
            </w:r>
            <w:r>
              <w:t>n k</w:t>
            </w:r>
            <w:r>
              <w:t>ế</w:t>
            </w:r>
            <w:r>
              <w:t>t n</w:t>
            </w:r>
            <w:r>
              <w:t>ố</w:t>
            </w:r>
            <w:r>
              <w:t>i Vành đai 4 và các trung tâm logistics phía Nam.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Billboard/pano, LED/DOOH, thương hi</w:t>
            </w:r>
            <w:r>
              <w:t>ệ</w:t>
            </w:r>
            <w:r>
              <w:t>u, logistics, du l</w:t>
            </w:r>
            <w:r>
              <w:t>ị</w:t>
            </w:r>
            <w:r>
              <w:t>ch – đ</w:t>
            </w:r>
            <w:r>
              <w:t>ầ</w:t>
            </w:r>
            <w:r>
              <w:t>u tư và qu</w:t>
            </w:r>
            <w:r>
              <w:t>ả</w:t>
            </w:r>
            <w:r>
              <w:t>ng cáo trên h</w:t>
            </w:r>
            <w:r>
              <w:t>ạ</w:t>
            </w:r>
            <w:r>
              <w:t xml:space="preserve"> t</w:t>
            </w:r>
            <w:r>
              <w:t>ầ</w:t>
            </w:r>
            <w:r>
              <w:t>ng.</w:t>
            </w:r>
          </w:p>
        </w:tc>
      </w:tr>
    </w:tbl>
    <w:p w:rsidR="008C3B57" w:rsidRDefault="00A67710" w:rsidP="00F9212D">
      <w:pPr>
        <w:spacing w:before="120" w:after="120" w:line="276" w:lineRule="auto"/>
      </w:pPr>
      <w:r>
        <w:rPr>
          <w:b/>
          <w:sz w:val="26"/>
        </w:rPr>
        <w:t>VÙNG VII – CÔNG NGHI</w:t>
      </w:r>
      <w:r>
        <w:rPr>
          <w:b/>
          <w:sz w:val="26"/>
        </w:rPr>
        <w:t>Ệ</w:t>
      </w:r>
      <w:r>
        <w:rPr>
          <w:b/>
          <w:sz w:val="26"/>
        </w:rPr>
        <w:t xml:space="preserve">P, </w:t>
      </w:r>
      <w:r>
        <w:rPr>
          <w:b/>
          <w:sz w:val="26"/>
        </w:rPr>
        <w:t>LOGISTICS, S</w:t>
      </w:r>
      <w:r>
        <w:rPr>
          <w:b/>
          <w:sz w:val="26"/>
        </w:rPr>
        <w:t>Ả</w:t>
      </w:r>
      <w:r>
        <w:rPr>
          <w:b/>
          <w:sz w:val="26"/>
        </w:rPr>
        <w:t>N XU</w:t>
      </w:r>
      <w:r>
        <w:rPr>
          <w:b/>
          <w:sz w:val="26"/>
        </w:rPr>
        <w:t>Ấ</w:t>
      </w:r>
      <w:r>
        <w:rPr>
          <w:b/>
          <w:sz w:val="26"/>
        </w:rPr>
        <w:t>T VÀ D</w:t>
      </w:r>
      <w:r>
        <w:rPr>
          <w:b/>
          <w:sz w:val="26"/>
        </w:rPr>
        <w:t>Ị</w:t>
      </w:r>
      <w:r>
        <w:rPr>
          <w:b/>
          <w:sz w:val="26"/>
        </w:rPr>
        <w:t>CH V</w:t>
      </w:r>
      <w:r>
        <w:rPr>
          <w:b/>
          <w:sz w:val="26"/>
        </w:rPr>
        <w:t>Ụ</w:t>
      </w:r>
      <w:r>
        <w:rPr>
          <w:b/>
          <w:sz w:val="26"/>
        </w:rPr>
        <w:t xml:space="preserve"> H</w:t>
      </w:r>
      <w:r>
        <w:rPr>
          <w:b/>
          <w:sz w:val="26"/>
        </w:rPr>
        <w:t>Ậ</w:t>
      </w:r>
      <w:r>
        <w:rPr>
          <w:b/>
          <w:sz w:val="26"/>
        </w:rPr>
        <w:t>U C</w:t>
      </w:r>
      <w:r>
        <w:rPr>
          <w:b/>
          <w:sz w:val="26"/>
        </w:rPr>
        <w:t>Ầ</w:t>
      </w:r>
      <w:r>
        <w:rPr>
          <w:b/>
          <w:sz w:val="26"/>
        </w:rPr>
        <w:t>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24"/>
        <w:gridCol w:w="2431"/>
        <w:gridCol w:w="2413"/>
        <w:gridCol w:w="2453"/>
      </w:tblGrid>
      <w:tr w:rsidR="008C3B57">
        <w:trPr>
          <w:jc w:val="center"/>
        </w:trPr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Mã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Ti</w:t>
            </w:r>
            <w:r>
              <w:rPr>
                <w:b/>
              </w:rPr>
              <w:t>ể</w:t>
            </w:r>
            <w:r>
              <w:rPr>
                <w:b/>
              </w:rPr>
              <w:t>u vùng / nhóm không gian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Danh m</w:t>
            </w:r>
            <w:r>
              <w:rPr>
                <w:b/>
              </w:rPr>
              <w:t>ụ</w:t>
            </w:r>
            <w:r>
              <w:rPr>
                <w:b/>
              </w:rPr>
              <w:t>c tuy</w:t>
            </w:r>
            <w:r>
              <w:rPr>
                <w:b/>
              </w:rPr>
              <w:t>ế</w:t>
            </w:r>
            <w:r>
              <w:rPr>
                <w:b/>
              </w:rPr>
              <w:t>n ph</w:t>
            </w:r>
            <w:r>
              <w:rPr>
                <w:b/>
              </w:rPr>
              <w:t>ố</w:t>
            </w:r>
            <w:r>
              <w:rPr>
                <w:b/>
              </w:rPr>
              <w:t>, tr</w:t>
            </w:r>
            <w:r>
              <w:rPr>
                <w:b/>
              </w:rPr>
              <w:t>ụ</w:t>
            </w:r>
            <w:r>
              <w:rPr>
                <w:b/>
              </w:rPr>
              <w:t>c đư</w:t>
            </w:r>
            <w:r>
              <w:rPr>
                <w:b/>
              </w:rPr>
              <w:t>ờ</w:t>
            </w:r>
            <w:r>
              <w:rPr>
                <w:b/>
              </w:rPr>
              <w:t>ng, khu v</w:t>
            </w:r>
            <w:r>
              <w:rPr>
                <w:b/>
              </w:rPr>
              <w:t>ự</w:t>
            </w:r>
            <w:r>
              <w:rPr>
                <w:b/>
              </w:rPr>
              <w:t>c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Đ</w:t>
            </w:r>
            <w:r>
              <w:rPr>
                <w:b/>
              </w:rPr>
              <w:t>ị</w:t>
            </w:r>
            <w:r>
              <w:rPr>
                <w:b/>
              </w:rPr>
              <w:t>nh hư</w:t>
            </w:r>
            <w:r>
              <w:rPr>
                <w:b/>
              </w:rPr>
              <w:t>ớ</w:t>
            </w:r>
            <w:r>
              <w:rPr>
                <w:b/>
              </w:rPr>
              <w:t>ng lo</w:t>
            </w:r>
            <w:r>
              <w:rPr>
                <w:b/>
              </w:rPr>
              <w:t>ạ</w:t>
            </w:r>
            <w:r>
              <w:rPr>
                <w:b/>
              </w:rPr>
              <w:t>i hình qu</w:t>
            </w:r>
            <w:r>
              <w:rPr>
                <w:b/>
              </w:rPr>
              <w:t>ả</w:t>
            </w:r>
            <w:r>
              <w:rPr>
                <w:b/>
              </w:rPr>
              <w:t>ng cáo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VII-1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KHU CÔNG NGHI</w:t>
            </w:r>
            <w:r>
              <w:t>Ệ</w:t>
            </w:r>
            <w:r>
              <w:t>P, C</w:t>
            </w:r>
            <w:r>
              <w:t>Ụ</w:t>
            </w:r>
            <w:r>
              <w:t>M CÔNG NGHI</w:t>
            </w:r>
            <w:r>
              <w:t>Ệ</w:t>
            </w:r>
            <w:r>
              <w:t>P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Các khu công nghi</w:t>
            </w:r>
            <w:r>
              <w:t>ệ</w:t>
            </w:r>
            <w:r>
              <w:t>p, c</w:t>
            </w:r>
            <w:r>
              <w:t>ụ</w:t>
            </w:r>
            <w:r>
              <w:t>m công nghi</w:t>
            </w:r>
            <w:r>
              <w:t>ệ</w:t>
            </w:r>
            <w:r>
              <w:t>p theo quy ho</w:t>
            </w:r>
            <w:r>
              <w:t>ạ</w:t>
            </w:r>
            <w:r>
              <w:t>ch; các tr</w:t>
            </w:r>
            <w:r>
              <w:t>ụ</w:t>
            </w:r>
            <w:r>
              <w:t>c ti</w:t>
            </w:r>
            <w:r>
              <w:t>ế</w:t>
            </w:r>
            <w:r>
              <w:t>p c</w:t>
            </w:r>
            <w:r>
              <w:t>ậ</w:t>
            </w:r>
            <w:r>
              <w:t>n KCN/</w:t>
            </w:r>
            <w:r>
              <w:t>CCN; tuy</w:t>
            </w:r>
            <w:r>
              <w:t>ế</w:t>
            </w:r>
            <w:r>
              <w:t>n vào c</w:t>
            </w:r>
            <w:r>
              <w:t>ổ</w:t>
            </w:r>
            <w:r>
              <w:t>ng KCN; các tuy</w:t>
            </w:r>
            <w:r>
              <w:t>ế</w:t>
            </w:r>
            <w:r>
              <w:t>n t</w:t>
            </w:r>
            <w:r>
              <w:t>ậ</w:t>
            </w:r>
            <w:r>
              <w:t>p trung cơ s</w:t>
            </w:r>
            <w:r>
              <w:t>ở</w:t>
            </w:r>
            <w:r>
              <w:t xml:space="preserve"> s</w:t>
            </w:r>
            <w:r>
              <w:t>ả</w:t>
            </w:r>
            <w:r>
              <w:t>n xu</w:t>
            </w:r>
            <w:r>
              <w:t>ấ</w:t>
            </w:r>
            <w:r>
              <w:t>t, ch</w:t>
            </w:r>
            <w:r>
              <w:t>ế</w:t>
            </w:r>
            <w:r>
              <w:t xml:space="preserve"> bi</w:t>
            </w:r>
            <w:r>
              <w:t>ế</w:t>
            </w:r>
            <w:r>
              <w:t>n.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Bi</w:t>
            </w:r>
            <w:r>
              <w:t>ể</w:t>
            </w:r>
            <w:r>
              <w:t>n hi</w:t>
            </w:r>
            <w:r>
              <w:t>ệ</w:t>
            </w:r>
            <w:r>
              <w:t>u, pano/billboard, qu</w:t>
            </w:r>
            <w:r>
              <w:t>ả</w:t>
            </w:r>
            <w:r>
              <w:t>ng cáo thương m</w:t>
            </w:r>
            <w:r>
              <w:t>ạ</w:t>
            </w:r>
            <w:r>
              <w:t>i, thương hi</w:t>
            </w:r>
            <w:r>
              <w:t>ệ</w:t>
            </w:r>
            <w:r>
              <w:t>u doanh nghi</w:t>
            </w:r>
            <w:r>
              <w:t>ệ</w:t>
            </w:r>
            <w:r>
              <w:t>p và s</w:t>
            </w:r>
            <w:r>
              <w:t>ả</w:t>
            </w:r>
            <w:r>
              <w:t>n ph</w:t>
            </w:r>
            <w:r>
              <w:t>ẩ</w:t>
            </w:r>
            <w:r>
              <w:t>m công nghi</w:t>
            </w:r>
            <w:r>
              <w:t>ệ</w:t>
            </w:r>
            <w:r>
              <w:t>p; ki</w:t>
            </w:r>
            <w:r>
              <w:t>ể</w:t>
            </w:r>
            <w:r>
              <w:t>m soát PCCC, môi trư</w:t>
            </w:r>
            <w:r>
              <w:t>ờ</w:t>
            </w:r>
            <w:r>
              <w:t>ng, ATGT.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VII-2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LOGISTICS, KHO V</w:t>
            </w:r>
            <w:r>
              <w:t>Ậ</w:t>
            </w:r>
            <w:r>
              <w:t>N VÀ Đ</w:t>
            </w:r>
            <w:r>
              <w:t>Ầ</w:t>
            </w:r>
            <w:r>
              <w:t>U M</w:t>
            </w:r>
            <w:r>
              <w:t>Ố</w:t>
            </w:r>
            <w:r>
              <w:t>I V</w:t>
            </w:r>
            <w:r>
              <w:t>Ậ</w:t>
            </w:r>
            <w:r>
              <w:t>N T</w:t>
            </w:r>
            <w:r>
              <w:t>Ả</w:t>
            </w:r>
            <w:r>
              <w:t>I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Khu v</w:t>
            </w:r>
            <w:r>
              <w:t>ự</w:t>
            </w:r>
            <w:r>
              <w:t>c</w:t>
            </w:r>
            <w:r>
              <w:t xml:space="preserve"> N</w:t>
            </w:r>
            <w:r>
              <w:t>ộ</w:t>
            </w:r>
            <w:r>
              <w:t>i Bài; các trung tâm logistics; kho v</w:t>
            </w:r>
            <w:r>
              <w:t>ậ</w:t>
            </w:r>
            <w:r>
              <w:t>n; đ</w:t>
            </w:r>
            <w:r>
              <w:t>ầ</w:t>
            </w:r>
            <w:r>
              <w:t>u m</w:t>
            </w:r>
            <w:r>
              <w:t>ố</w:t>
            </w:r>
            <w:r>
              <w:t>i v</w:t>
            </w:r>
            <w:r>
              <w:t>ậ</w:t>
            </w:r>
            <w:r>
              <w:t>n t</w:t>
            </w:r>
            <w:r>
              <w:t>ả</w:t>
            </w:r>
            <w:r>
              <w:t>i; các tuy</w:t>
            </w:r>
            <w:r>
              <w:t>ế</w:t>
            </w:r>
            <w:r>
              <w:t>n k</w:t>
            </w:r>
            <w:r>
              <w:t>ế</w:t>
            </w:r>
            <w:r>
              <w:t>t n</w:t>
            </w:r>
            <w:r>
              <w:t>ố</w:t>
            </w:r>
            <w:r>
              <w:t>i KCN – c</w:t>
            </w:r>
            <w:r>
              <w:t>ả</w:t>
            </w:r>
            <w:r>
              <w:t>ng c</w:t>
            </w:r>
            <w:r>
              <w:t>ạ</w:t>
            </w:r>
            <w:r>
              <w:t>n – ga hàng hóa – sân bay theo quy ho</w:t>
            </w:r>
            <w:r>
              <w:t>ạ</w:t>
            </w:r>
            <w:r>
              <w:t>ch.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cáo thương hi</w:t>
            </w:r>
            <w:r>
              <w:t>ệ</w:t>
            </w:r>
            <w:r>
              <w:t>u, logistics, d</w:t>
            </w:r>
            <w:r>
              <w:t>ị</w:t>
            </w:r>
            <w:r>
              <w:t>ch v</w:t>
            </w:r>
            <w:r>
              <w:t>ụ</w:t>
            </w:r>
            <w:r>
              <w:t>, LED/DOOH t</w:t>
            </w:r>
            <w:r>
              <w:t>ạ</w:t>
            </w:r>
            <w:r>
              <w:t>i c</w:t>
            </w:r>
            <w:r>
              <w:t>ổ</w:t>
            </w:r>
            <w:r>
              <w:t>ng và khu d</w:t>
            </w:r>
            <w:r>
              <w:t>ị</w:t>
            </w:r>
            <w:r>
              <w:t>ch v</w:t>
            </w:r>
            <w:r>
              <w:t>ụ</w:t>
            </w:r>
            <w:r>
              <w:t xml:space="preserve">; không </w:t>
            </w:r>
            <w:r>
              <w:t>ả</w:t>
            </w:r>
            <w:r>
              <w:t>nh hư</w:t>
            </w:r>
            <w:r>
              <w:t>ở</w:t>
            </w:r>
            <w:r>
              <w:t>ng ho</w:t>
            </w:r>
            <w:r>
              <w:t>ạ</w:t>
            </w:r>
            <w:r>
              <w:t>t đ</w:t>
            </w:r>
            <w:r>
              <w:t>ộ</w:t>
            </w:r>
            <w:r>
              <w:t>ng v</w:t>
            </w:r>
            <w:r>
              <w:t>ậ</w:t>
            </w:r>
            <w:r>
              <w:t>n t</w:t>
            </w:r>
            <w:r>
              <w:t>ả</w:t>
            </w:r>
            <w:r>
              <w:t>i.</w:t>
            </w:r>
          </w:p>
        </w:tc>
      </w:tr>
      <w:tr w:rsidR="008C3B57">
        <w:trPr>
          <w:jc w:val="center"/>
        </w:trPr>
        <w:tc>
          <w:tcPr>
            <w:tcW w:w="2592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VII-3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Đ</w:t>
            </w:r>
            <w:r>
              <w:t>Ầ</w:t>
            </w:r>
            <w:r>
              <w:t>U</w:t>
            </w:r>
            <w:r>
              <w:t xml:space="preserve"> M</w:t>
            </w:r>
            <w:r>
              <w:t>Ố</w:t>
            </w:r>
            <w:r>
              <w:t>I S</w:t>
            </w:r>
            <w:r>
              <w:t>Ả</w:t>
            </w:r>
            <w:r>
              <w:t>N XU</w:t>
            </w:r>
            <w:r>
              <w:t>Ấ</w:t>
            </w:r>
            <w:r>
              <w:t>T – THƯƠNG M</w:t>
            </w:r>
            <w:r>
              <w:t>Ạ</w:t>
            </w:r>
            <w:r>
              <w:t>I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Ch</w:t>
            </w:r>
            <w:r>
              <w:t>ợ</w:t>
            </w:r>
            <w:r>
              <w:t xml:space="preserve"> đ</w:t>
            </w:r>
            <w:r>
              <w:t>ầ</w:t>
            </w:r>
            <w:r>
              <w:t>u m</w:t>
            </w:r>
            <w:r>
              <w:t>ố</w:t>
            </w:r>
            <w:r>
              <w:t>i; trung tâm giao d</w:t>
            </w:r>
            <w:r>
              <w:t>ị</w:t>
            </w:r>
            <w:r>
              <w:t>ch nông s</w:t>
            </w:r>
            <w:r>
              <w:t>ả</w:t>
            </w:r>
            <w:r>
              <w:t>n; khu s</w:t>
            </w:r>
            <w:r>
              <w:t>ả</w:t>
            </w:r>
            <w:r>
              <w:t>n xu</w:t>
            </w:r>
            <w:r>
              <w:t>ấ</w:t>
            </w:r>
            <w:r>
              <w:t>t, ch</w:t>
            </w:r>
            <w:r>
              <w:t>ế</w:t>
            </w:r>
            <w:r>
              <w:t xml:space="preserve"> bi</w:t>
            </w:r>
            <w:r>
              <w:t>ế</w:t>
            </w:r>
            <w:r>
              <w:t>n và lưu thông hàng hóa; các tuy</w:t>
            </w:r>
            <w:r>
              <w:t>ế</w:t>
            </w:r>
            <w:r>
              <w:t>n ti</w:t>
            </w:r>
            <w:r>
              <w:t>ế</w:t>
            </w:r>
            <w:r>
              <w:t>p c</w:t>
            </w:r>
            <w:r>
              <w:t>ậ</w:t>
            </w:r>
            <w:r>
              <w:t>n ch</w:t>
            </w:r>
            <w:r>
              <w:t>ợ</w:t>
            </w:r>
            <w:r>
              <w:t xml:space="preserve"> và trung tâm thương m</w:t>
            </w:r>
            <w:r>
              <w:t>ạ</w:t>
            </w:r>
            <w:r>
              <w:t>i vùng.</w:t>
            </w:r>
          </w:p>
        </w:tc>
        <w:tc>
          <w:tcPr>
            <w:tcW w:w="2592" w:type="dxa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cáo s</w:t>
            </w:r>
            <w:r>
              <w:t>ả</w:t>
            </w:r>
            <w:r>
              <w:t>n ph</w:t>
            </w:r>
            <w:r>
              <w:t>ẩ</w:t>
            </w:r>
            <w:r>
              <w:t>m, thương hi</w:t>
            </w:r>
            <w:r>
              <w:t>ệ</w:t>
            </w:r>
            <w:r>
              <w:t>u doanh nghi</w:t>
            </w:r>
            <w:r>
              <w:t>ệ</w:t>
            </w:r>
            <w:r>
              <w:t>p, thương m</w:t>
            </w:r>
            <w:r>
              <w:t>ạ</w:t>
            </w:r>
            <w:r>
              <w:t>i và d</w:t>
            </w:r>
            <w:r>
              <w:t>ị</w:t>
            </w:r>
            <w:r>
              <w:t>ch v</w:t>
            </w:r>
            <w:r>
              <w:t>ụ</w:t>
            </w:r>
            <w:r>
              <w:t>; ki</w:t>
            </w:r>
            <w:r>
              <w:t>ể</w:t>
            </w:r>
            <w:r>
              <w:t>m soát v</w:t>
            </w:r>
            <w:r>
              <w:t>ệ</w:t>
            </w:r>
            <w:r>
              <w:t xml:space="preserve"> sinh </w:t>
            </w:r>
            <w:r>
              <w:t>môi trư</w:t>
            </w:r>
            <w:r>
              <w:t>ờ</w:t>
            </w:r>
            <w:r>
              <w:t>ng, PCCC và tr</w:t>
            </w:r>
            <w:r>
              <w:t>ậ</w:t>
            </w:r>
            <w:r>
              <w:t>t t</w:t>
            </w:r>
            <w:r>
              <w:t>ự</w:t>
            </w:r>
            <w:r>
              <w:t xml:space="preserve"> giao thông.</w:t>
            </w:r>
          </w:p>
        </w:tc>
      </w:tr>
    </w:tbl>
    <w:p w:rsidR="008C3B57" w:rsidRDefault="00A67710" w:rsidP="00F9212D">
      <w:pPr>
        <w:spacing w:before="120" w:after="120" w:line="276" w:lineRule="auto"/>
      </w:pPr>
      <w:r>
        <w:rPr>
          <w:b/>
          <w:sz w:val="26"/>
        </w:rPr>
        <w:t>VÙNG VIII – VĂN HÓA, DU L</w:t>
      </w:r>
      <w:r>
        <w:rPr>
          <w:b/>
          <w:sz w:val="26"/>
        </w:rPr>
        <w:t>Ị</w:t>
      </w:r>
      <w:r>
        <w:rPr>
          <w:b/>
          <w:sz w:val="26"/>
        </w:rPr>
        <w:t>CH, SINH THÁI VÀ TR</w:t>
      </w:r>
      <w:r>
        <w:rPr>
          <w:b/>
          <w:sz w:val="26"/>
        </w:rPr>
        <w:t>Ả</w:t>
      </w:r>
      <w:r>
        <w:rPr>
          <w:b/>
          <w:sz w:val="26"/>
        </w:rPr>
        <w:t>I NGHI</w:t>
      </w:r>
      <w:r>
        <w:rPr>
          <w:b/>
          <w:sz w:val="26"/>
        </w:rPr>
        <w:t>Ệ</w:t>
      </w:r>
      <w:r>
        <w:rPr>
          <w:b/>
          <w:sz w:val="26"/>
        </w:rPr>
        <w:t>M ĐÔ TH</w:t>
      </w:r>
      <w:r>
        <w:rPr>
          <w:b/>
          <w:sz w:val="26"/>
        </w:rPr>
        <w:t>Ị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79"/>
        <w:gridCol w:w="2417"/>
        <w:gridCol w:w="2406"/>
        <w:gridCol w:w="2419"/>
      </w:tblGrid>
      <w:tr w:rsidR="008C3B57" w:rsidTr="00B06366">
        <w:trPr>
          <w:jc w:val="center"/>
        </w:trPr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Mã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Ti</w:t>
            </w:r>
            <w:r>
              <w:rPr>
                <w:b/>
              </w:rPr>
              <w:t>ể</w:t>
            </w:r>
            <w:r>
              <w:rPr>
                <w:b/>
              </w:rPr>
              <w:t>u vùng / nhóm không gian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Danh m</w:t>
            </w:r>
            <w:r>
              <w:rPr>
                <w:b/>
              </w:rPr>
              <w:t>ụ</w:t>
            </w:r>
            <w:r>
              <w:rPr>
                <w:b/>
              </w:rPr>
              <w:t>c tuy</w:t>
            </w:r>
            <w:r>
              <w:rPr>
                <w:b/>
              </w:rPr>
              <w:t>ế</w:t>
            </w:r>
            <w:r>
              <w:rPr>
                <w:b/>
              </w:rPr>
              <w:t>n ph</w:t>
            </w:r>
            <w:r>
              <w:rPr>
                <w:b/>
              </w:rPr>
              <w:t>ố</w:t>
            </w:r>
            <w:r>
              <w:rPr>
                <w:b/>
              </w:rPr>
              <w:t>, tr</w:t>
            </w:r>
            <w:r>
              <w:rPr>
                <w:b/>
              </w:rPr>
              <w:t>ụ</w:t>
            </w:r>
            <w:r>
              <w:rPr>
                <w:b/>
              </w:rPr>
              <w:t>c đư</w:t>
            </w:r>
            <w:r>
              <w:rPr>
                <w:b/>
              </w:rPr>
              <w:t>ờ</w:t>
            </w:r>
            <w:r>
              <w:rPr>
                <w:b/>
              </w:rPr>
              <w:t>ng, khu v</w:t>
            </w:r>
            <w:r>
              <w:rPr>
                <w:b/>
              </w:rPr>
              <w:t>ự</w:t>
            </w:r>
            <w:r>
              <w:rPr>
                <w:b/>
              </w:rPr>
              <w:t>c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center"/>
            </w:pPr>
            <w:r>
              <w:rPr>
                <w:b/>
              </w:rPr>
              <w:t>Đ</w:t>
            </w:r>
            <w:r>
              <w:rPr>
                <w:b/>
              </w:rPr>
              <w:t>ị</w:t>
            </w:r>
            <w:r>
              <w:rPr>
                <w:b/>
              </w:rPr>
              <w:t>nh hư</w:t>
            </w:r>
            <w:r>
              <w:rPr>
                <w:b/>
              </w:rPr>
              <w:t>ớ</w:t>
            </w:r>
            <w:r>
              <w:rPr>
                <w:b/>
              </w:rPr>
              <w:t>ng lo</w:t>
            </w:r>
            <w:r>
              <w:rPr>
                <w:b/>
              </w:rPr>
              <w:t>ạ</w:t>
            </w:r>
            <w:r>
              <w:rPr>
                <w:b/>
              </w:rPr>
              <w:t>i hình qu</w:t>
            </w:r>
            <w:r>
              <w:rPr>
                <w:b/>
              </w:rPr>
              <w:t>ả</w:t>
            </w:r>
            <w:r>
              <w:rPr>
                <w:b/>
              </w:rPr>
              <w:t>ng cáo</w:t>
            </w:r>
          </w:p>
        </w:tc>
      </w:tr>
      <w:tr w:rsidR="008C3B57" w:rsidTr="00B06366">
        <w:trPr>
          <w:jc w:val="center"/>
        </w:trPr>
        <w:tc>
          <w:tcPr>
            <w:tcW w:w="2592" w:type="dxa"/>
            <w:vAlign w:val="center"/>
          </w:tcPr>
          <w:p w:rsidR="008C3B57" w:rsidRDefault="00A67710" w:rsidP="00F9212D">
            <w:pPr>
              <w:spacing w:before="120" w:after="120" w:line="276" w:lineRule="auto"/>
            </w:pPr>
            <w:r>
              <w:t>VIII-1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KHÔNG GIAN VĂN HÓA – DU L</w:t>
            </w:r>
            <w:r>
              <w:t>Ị</w:t>
            </w:r>
            <w:r>
              <w:t>CH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H</w:t>
            </w:r>
            <w:r>
              <w:t>ồ</w:t>
            </w:r>
            <w:r>
              <w:t xml:space="preserve"> Tây và vùn</w:t>
            </w:r>
            <w:r>
              <w:t>g ph</w:t>
            </w:r>
            <w:r>
              <w:t>ụ</w:t>
            </w:r>
            <w:r>
              <w:t xml:space="preserve"> c</w:t>
            </w:r>
            <w:r>
              <w:t>ậ</w:t>
            </w:r>
            <w:r>
              <w:t>n; làng c</w:t>
            </w:r>
            <w:r>
              <w:t>ổ</w:t>
            </w:r>
            <w:r>
              <w:t xml:space="preserve"> Đư</w:t>
            </w:r>
            <w:r>
              <w:t>ờ</w:t>
            </w:r>
            <w:r>
              <w:t>ng Lâm; Thành c</w:t>
            </w:r>
            <w:r>
              <w:t>ổ</w:t>
            </w:r>
            <w:r>
              <w:t xml:space="preserve"> Sơn Tây; Chùa Hương; các </w:t>
            </w:r>
            <w:r>
              <w:lastRenderedPageBreak/>
              <w:t>làng ngh</w:t>
            </w:r>
            <w:r>
              <w:t>ề</w:t>
            </w:r>
            <w:r>
              <w:t xml:space="preserve"> truy</w:t>
            </w:r>
            <w:r>
              <w:t>ề</w:t>
            </w:r>
            <w:r>
              <w:t>n th</w:t>
            </w:r>
            <w:r>
              <w:t>ố</w:t>
            </w:r>
            <w:r>
              <w:t>ng; các đi</w:t>
            </w:r>
            <w:r>
              <w:t>ể</w:t>
            </w:r>
            <w:r>
              <w:t>m du l</w:t>
            </w:r>
            <w:r>
              <w:t>ị</w:t>
            </w:r>
            <w:r>
              <w:t>ch tr</w:t>
            </w:r>
            <w:r>
              <w:t>ọ</w:t>
            </w:r>
            <w:r>
              <w:t>ng đi</w:t>
            </w:r>
            <w:r>
              <w:t>ể</w:t>
            </w:r>
            <w:r>
              <w:t>m; các tuy</w:t>
            </w:r>
            <w:r>
              <w:t>ế</w:t>
            </w:r>
            <w:r>
              <w:t>n ti</w:t>
            </w:r>
            <w:r>
              <w:t>ế</w:t>
            </w:r>
            <w:r>
              <w:t>p c</w:t>
            </w:r>
            <w:r>
              <w:t>ậ</w:t>
            </w:r>
            <w:r>
              <w:t>n đi</w:t>
            </w:r>
            <w:r>
              <w:t>ể</w:t>
            </w:r>
            <w:r>
              <w:t>m du l</w:t>
            </w:r>
            <w:r>
              <w:t>ị</w:t>
            </w:r>
            <w:r>
              <w:t>ch.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lastRenderedPageBreak/>
              <w:t>Qu</w:t>
            </w:r>
            <w:r>
              <w:t>ả</w:t>
            </w:r>
            <w:r>
              <w:t>ng cáo du l</w:t>
            </w:r>
            <w:r>
              <w:t>ị</w:t>
            </w:r>
            <w:r>
              <w:t>ch, văn hóa,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n, ngh</w:t>
            </w:r>
            <w:r>
              <w:t>ệ</w:t>
            </w:r>
            <w:r>
              <w:t xml:space="preserve"> thu</w:t>
            </w:r>
            <w:r>
              <w:t>ậ</w:t>
            </w:r>
            <w:r>
              <w:t>t công c</w:t>
            </w:r>
            <w:r>
              <w:t>ộ</w:t>
            </w:r>
            <w:r>
              <w:t>ng; ưu tiên bi</w:t>
            </w:r>
            <w:r>
              <w:t>ể</w:t>
            </w:r>
            <w:r>
              <w:t>n ch</w:t>
            </w:r>
            <w:r>
              <w:t>ỉ</w:t>
            </w:r>
            <w:r>
              <w:t xml:space="preserve"> d</w:t>
            </w:r>
            <w:r>
              <w:t>ẫ</w:t>
            </w:r>
            <w:r>
              <w:t>n và qu</w:t>
            </w:r>
            <w:r>
              <w:t>ả</w:t>
            </w:r>
            <w:r>
              <w:t xml:space="preserve">ng bá </w:t>
            </w:r>
            <w:r>
              <w:lastRenderedPageBreak/>
              <w:t>đi</w:t>
            </w:r>
            <w:r>
              <w:t>ể</w:t>
            </w:r>
            <w:r>
              <w:t>m đ</w:t>
            </w:r>
            <w:r>
              <w:t>ế</w:t>
            </w:r>
            <w:r>
              <w:t>n; h</w:t>
            </w:r>
            <w:r>
              <w:t>ạ</w:t>
            </w:r>
            <w:r>
              <w:t xml:space="preserve">n </w:t>
            </w:r>
            <w:r>
              <w:t>ch</w:t>
            </w:r>
            <w:r>
              <w:t>ế</w:t>
            </w:r>
            <w:r>
              <w:t xml:space="preserve"> qu</w:t>
            </w:r>
            <w:r>
              <w:t>ả</w:t>
            </w:r>
            <w:r>
              <w:t>ng cáo thương m</w:t>
            </w:r>
            <w:r>
              <w:t>ạ</w:t>
            </w:r>
            <w:r>
              <w:t xml:space="preserve">i làm </w:t>
            </w:r>
            <w:r>
              <w:t>ả</w:t>
            </w:r>
            <w:r>
              <w:t>nh hư</w:t>
            </w:r>
            <w:r>
              <w:t>ở</w:t>
            </w:r>
            <w:r>
              <w:t>ng c</w:t>
            </w:r>
            <w:r>
              <w:t>ả</w:t>
            </w:r>
            <w:r>
              <w:t>nh quan.</w:t>
            </w:r>
          </w:p>
        </w:tc>
      </w:tr>
      <w:tr w:rsidR="008C3B57" w:rsidTr="00B06366">
        <w:trPr>
          <w:jc w:val="center"/>
        </w:trPr>
        <w:tc>
          <w:tcPr>
            <w:tcW w:w="2592" w:type="dxa"/>
            <w:vAlign w:val="center"/>
          </w:tcPr>
          <w:p w:rsidR="008C3B57" w:rsidRDefault="00A67710" w:rsidP="00F9212D">
            <w:pPr>
              <w:spacing w:before="120" w:after="120" w:line="276" w:lineRule="auto"/>
            </w:pPr>
            <w:r>
              <w:lastRenderedPageBreak/>
              <w:t>VIII-2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KHÔNG GIAN SINH THÁI – NGH</w:t>
            </w:r>
            <w:r>
              <w:t>Ỉ</w:t>
            </w:r>
            <w:r>
              <w:t xml:space="preserve"> DƯ</w:t>
            </w:r>
            <w:r>
              <w:t>Ỡ</w:t>
            </w:r>
            <w:r>
              <w:t>NG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Ba Vì; Vư</w:t>
            </w:r>
            <w:r>
              <w:t>ờ</w:t>
            </w:r>
            <w:r>
              <w:t>n qu</w:t>
            </w:r>
            <w:r>
              <w:t>ố</w:t>
            </w:r>
            <w:r>
              <w:t>c gia Ba Vì; H</w:t>
            </w:r>
            <w:r>
              <w:t>ồ</w:t>
            </w:r>
            <w:r>
              <w:t xml:space="preserve"> Đ</w:t>
            </w:r>
            <w:r>
              <w:t>ồ</w:t>
            </w:r>
            <w:r>
              <w:t>ng Mô; H</w:t>
            </w:r>
            <w:r>
              <w:t>ồ</w:t>
            </w:r>
            <w:r>
              <w:t xml:space="preserve"> Su</w:t>
            </w:r>
            <w:r>
              <w:t>ố</w:t>
            </w:r>
            <w:r>
              <w:t>i Hai; các khu sinh thái, ngh</w:t>
            </w:r>
            <w:r>
              <w:t>ỉ</w:t>
            </w:r>
            <w:r>
              <w:t xml:space="preserve"> dư</w:t>
            </w:r>
            <w:r>
              <w:t>ỡ</w:t>
            </w:r>
            <w:r>
              <w:t>ng; các tuy</w:t>
            </w:r>
            <w:r>
              <w:t>ế</w:t>
            </w:r>
            <w:r>
              <w:t>n ti</w:t>
            </w:r>
            <w:r>
              <w:t>ế</w:t>
            </w:r>
            <w:r>
              <w:t>p c</w:t>
            </w:r>
            <w:r>
              <w:t>ậ</w:t>
            </w:r>
            <w:r>
              <w:t>n khu du l</w:t>
            </w:r>
            <w:r>
              <w:t>ị</w:t>
            </w:r>
            <w:r>
              <w:t>ch sinh thái và c</w:t>
            </w:r>
            <w:r>
              <w:t>ả</w:t>
            </w:r>
            <w:r>
              <w:t>nh quan.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Thông tin du l</w:t>
            </w:r>
            <w:r>
              <w:t>ị</w:t>
            </w:r>
            <w:r>
              <w:t>ch, ch</w:t>
            </w:r>
            <w:r>
              <w:t>ỉ</w:t>
            </w:r>
            <w:r>
              <w:t xml:space="preserve"> d</w:t>
            </w:r>
            <w:r>
              <w:t>ẫ</w:t>
            </w:r>
            <w:r>
              <w:t>n, qu</w:t>
            </w:r>
            <w:r>
              <w:t>ả</w:t>
            </w:r>
            <w:r>
              <w:t>ng bá đi</w:t>
            </w:r>
            <w:r>
              <w:t>ể</w:t>
            </w:r>
            <w:r>
              <w:t>m đ</w:t>
            </w:r>
            <w:r>
              <w:t>ế</w:t>
            </w:r>
            <w:r>
              <w:t>n và d</w:t>
            </w:r>
            <w:r>
              <w:t>ị</w:t>
            </w:r>
            <w:r>
              <w:t>ch v</w:t>
            </w:r>
            <w:r>
              <w:t>ụ</w:t>
            </w:r>
            <w:r>
              <w:t xml:space="preserve"> phù h</w:t>
            </w:r>
            <w:r>
              <w:t>ợ</w:t>
            </w:r>
            <w:r>
              <w:t>p; ki</w:t>
            </w:r>
            <w:r>
              <w:t>ể</w:t>
            </w:r>
            <w:r>
              <w:t>m soát ch</w:t>
            </w:r>
            <w:r>
              <w:t>ặ</w:t>
            </w:r>
            <w:r>
              <w:t>t bi</w:t>
            </w:r>
            <w:r>
              <w:t>ể</w:t>
            </w:r>
            <w:r>
              <w:t>n b</w:t>
            </w:r>
            <w:r>
              <w:t>ả</w:t>
            </w:r>
            <w:r>
              <w:t>ng l</w:t>
            </w:r>
            <w:r>
              <w:t>ớ</w:t>
            </w:r>
            <w:r>
              <w:t>n, ánh sáng và v</w:t>
            </w:r>
            <w:r>
              <w:t>ậ</w:t>
            </w:r>
            <w:r>
              <w:t>t li</w:t>
            </w:r>
            <w:r>
              <w:t>ệ</w:t>
            </w:r>
            <w:r>
              <w:t>u.</w:t>
            </w:r>
          </w:p>
        </w:tc>
      </w:tr>
      <w:tr w:rsidR="008C3B57" w:rsidTr="00B06366">
        <w:trPr>
          <w:jc w:val="center"/>
        </w:trPr>
        <w:tc>
          <w:tcPr>
            <w:tcW w:w="2592" w:type="dxa"/>
            <w:vAlign w:val="center"/>
          </w:tcPr>
          <w:p w:rsidR="008C3B57" w:rsidRDefault="00A67710" w:rsidP="00F9212D">
            <w:pPr>
              <w:spacing w:before="120" w:after="120" w:line="276" w:lineRule="auto"/>
            </w:pPr>
            <w:r>
              <w:t>VIII-3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KHÔNG GIAN SÁNG T</w:t>
            </w:r>
            <w:r>
              <w:t>Ạ</w:t>
            </w:r>
            <w:r>
              <w:t>O, PH</w:t>
            </w:r>
            <w:r>
              <w:t>Ố</w:t>
            </w:r>
            <w:r>
              <w:t xml:space="preserve"> ĐI B</w:t>
            </w:r>
            <w:r>
              <w:t>Ộ</w:t>
            </w:r>
            <w:r>
              <w:t xml:space="preserve"> VÀ KINH T</w:t>
            </w:r>
            <w:r>
              <w:t>Ế</w:t>
            </w:r>
            <w:r>
              <w:t xml:space="preserve"> BAN ĐÊM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Các ph</w:t>
            </w:r>
            <w:r>
              <w:t>ố</w:t>
            </w:r>
            <w:r>
              <w:t xml:space="preserve"> đi b</w:t>
            </w:r>
            <w:r>
              <w:t>ộ</w:t>
            </w:r>
            <w:r>
              <w:t>; không gian ngh</w:t>
            </w:r>
            <w:r>
              <w:t>ệ</w:t>
            </w:r>
            <w:r>
              <w:t xml:space="preserve"> thu</w:t>
            </w:r>
            <w:r>
              <w:t>ậ</w:t>
            </w:r>
            <w:r>
              <w:t>t; trung tâm sáng t</w:t>
            </w:r>
            <w:r>
              <w:t>ạ</w:t>
            </w:r>
            <w:r>
              <w:t>o; khu vui chơi gi</w:t>
            </w:r>
            <w:r>
              <w:t>ả</w:t>
            </w:r>
            <w:r>
              <w:t>i trí; các tuy</w:t>
            </w:r>
            <w:r>
              <w:t>ế</w:t>
            </w:r>
            <w:r>
              <w:t>n ph</w:t>
            </w:r>
            <w:r>
              <w:t>ố</w:t>
            </w:r>
            <w:r>
              <w:t xml:space="preserve"> chuyên đ</w:t>
            </w:r>
            <w:r>
              <w:t>ề</w:t>
            </w:r>
            <w:r>
              <w:t>;</w:t>
            </w:r>
            <w:r>
              <w:t xml:space="preserve"> khu v</w:t>
            </w:r>
            <w:r>
              <w:t>ự</w:t>
            </w:r>
            <w:r>
              <w:t>c phát tri</w:t>
            </w:r>
            <w:r>
              <w:t>ể</w:t>
            </w:r>
            <w:r>
              <w:t>n kinh t</w:t>
            </w:r>
            <w:r>
              <w:t>ế</w:t>
            </w:r>
            <w:r>
              <w:t xml:space="preserve"> ban đêm.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cáo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n, ngh</w:t>
            </w:r>
            <w:r>
              <w:t>ệ</w:t>
            </w:r>
            <w:r>
              <w:t xml:space="preserve"> thu</w:t>
            </w:r>
            <w:r>
              <w:t>ậ</w:t>
            </w:r>
            <w:r>
              <w:t>t ánh sáng, mapping, qu</w:t>
            </w:r>
            <w:r>
              <w:t>ả</w:t>
            </w:r>
            <w:r>
              <w:t>ng cáo s</w:t>
            </w:r>
            <w:r>
              <w:t>ố</w:t>
            </w:r>
            <w:r>
              <w:t xml:space="preserve"> tương tác, AR/VR và qu</w:t>
            </w:r>
            <w:r>
              <w:t>ả</w:t>
            </w:r>
            <w:r>
              <w:t>ng cáo kinh t</w:t>
            </w:r>
            <w:r>
              <w:t>ế</w:t>
            </w:r>
            <w:r>
              <w:t xml:space="preserve"> ban đêm; b</w:t>
            </w:r>
            <w:r>
              <w:t>ả</w:t>
            </w:r>
            <w:r>
              <w:t>o đ</w:t>
            </w:r>
            <w:r>
              <w:t>ả</w:t>
            </w:r>
            <w:r>
              <w:t>m tr</w:t>
            </w:r>
            <w:r>
              <w:t>ậ</w:t>
            </w:r>
            <w:r>
              <w:t>t t</w:t>
            </w:r>
            <w:r>
              <w:t>ự</w:t>
            </w:r>
            <w:r>
              <w:t>, môi trư</w:t>
            </w:r>
            <w:r>
              <w:t>ờ</w:t>
            </w:r>
            <w:r>
              <w:t>ng và c</w:t>
            </w:r>
            <w:r>
              <w:t>ả</w:t>
            </w:r>
            <w:r>
              <w:t>nh quan.</w:t>
            </w:r>
          </w:p>
        </w:tc>
      </w:tr>
      <w:tr w:rsidR="008C3B57" w:rsidTr="00B06366">
        <w:trPr>
          <w:jc w:val="center"/>
        </w:trPr>
        <w:tc>
          <w:tcPr>
            <w:tcW w:w="2592" w:type="dxa"/>
            <w:vAlign w:val="center"/>
          </w:tcPr>
          <w:p w:rsidR="008C3B57" w:rsidRDefault="00A67710" w:rsidP="00F9212D">
            <w:pPr>
              <w:spacing w:before="120" w:after="120" w:line="276" w:lineRule="auto"/>
            </w:pPr>
            <w:r>
              <w:t>VIII-4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KHÔNG GIAN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N, L</w:t>
            </w:r>
            <w:r>
              <w:t>Ễ</w:t>
            </w:r>
            <w:r>
              <w:t xml:space="preserve"> H</w:t>
            </w:r>
            <w:r>
              <w:t>Ộ</w:t>
            </w:r>
            <w:r>
              <w:t>I VÀ CÔNG VIÊN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trư</w:t>
            </w:r>
            <w:r>
              <w:t>ờ</w:t>
            </w:r>
            <w:r>
              <w:t>ng; công v</w:t>
            </w:r>
            <w:r>
              <w:t>iên; khu v</w:t>
            </w:r>
            <w:r>
              <w:t>ự</w:t>
            </w:r>
            <w:r>
              <w:t>c t</w:t>
            </w:r>
            <w:r>
              <w:t>ổ</w:t>
            </w:r>
            <w:r>
              <w:t xml:space="preserve"> ch</w:t>
            </w:r>
            <w:r>
              <w:t>ứ</w:t>
            </w:r>
            <w:r>
              <w:t>c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 ngoài tr</w:t>
            </w:r>
            <w:r>
              <w:t>ờ</w:t>
            </w:r>
            <w:r>
              <w:t>i; đ</w:t>
            </w:r>
            <w:r>
              <w:t>ị</w:t>
            </w:r>
            <w:r>
              <w:t>a đi</w:t>
            </w:r>
            <w:r>
              <w:t>ể</w:t>
            </w:r>
            <w:r>
              <w:t>m l</w:t>
            </w:r>
            <w:r>
              <w:t>ễ</w:t>
            </w:r>
            <w:r>
              <w:t xml:space="preserve"> h</w:t>
            </w:r>
            <w:r>
              <w:t>ộ</w:t>
            </w:r>
            <w:r>
              <w:t>i truy</w:t>
            </w:r>
            <w:r>
              <w:t>ề</w:t>
            </w:r>
            <w:r>
              <w:t>n th</w:t>
            </w:r>
            <w:r>
              <w:t>ố</w:t>
            </w:r>
            <w:r>
              <w:t>ng; festival; tri</w:t>
            </w:r>
            <w:r>
              <w:t>ể</w:t>
            </w:r>
            <w:r>
              <w:t>n lãm; các không gian văn hóa c</w:t>
            </w:r>
            <w:r>
              <w:t>ộ</w:t>
            </w:r>
            <w:r>
              <w:t>ng đ</w:t>
            </w:r>
            <w:r>
              <w:t>ồ</w:t>
            </w:r>
            <w:r>
              <w:t>ng.</w:t>
            </w:r>
          </w:p>
        </w:tc>
        <w:tc>
          <w:tcPr>
            <w:tcW w:w="2592" w:type="dxa"/>
            <w:vAlign w:val="center"/>
          </w:tcPr>
          <w:p w:rsidR="008C3B57" w:rsidRDefault="00A67710" w:rsidP="00B06366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cáo theo th</w:t>
            </w:r>
            <w:r>
              <w:t>ờ</w:t>
            </w:r>
            <w:r>
              <w:t>i h</w:t>
            </w:r>
            <w:r>
              <w:t>ạ</w:t>
            </w:r>
            <w:r>
              <w:t>n g</w:t>
            </w:r>
            <w:r>
              <w:t>ắ</w:t>
            </w:r>
            <w:r>
              <w:t>n v</w:t>
            </w:r>
            <w:r>
              <w:t>ớ</w:t>
            </w:r>
            <w:r>
              <w:t>i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n; ưu tiên văn hóa, du l</w:t>
            </w:r>
            <w:r>
              <w:t>ị</w:t>
            </w:r>
            <w:r>
              <w:t>ch, ngh</w:t>
            </w:r>
            <w:r>
              <w:t>ệ</w:t>
            </w:r>
            <w:r>
              <w:t xml:space="preserve"> thu</w:t>
            </w:r>
            <w:r>
              <w:t>ậ</w:t>
            </w:r>
            <w:r>
              <w:t>t, trình di</w:t>
            </w:r>
            <w:r>
              <w:t>ễ</w:t>
            </w:r>
            <w:r>
              <w:t>n ánh sáng và thông tin c</w:t>
            </w:r>
            <w:r>
              <w:t>ộ</w:t>
            </w:r>
            <w:r>
              <w:t>ng đ</w:t>
            </w:r>
            <w:r>
              <w:t>ồ</w:t>
            </w:r>
            <w:r>
              <w:t>ng.</w:t>
            </w:r>
          </w:p>
        </w:tc>
      </w:tr>
    </w:tbl>
    <w:p w:rsidR="008C3B57" w:rsidRPr="00B06366" w:rsidRDefault="00A67710" w:rsidP="00B06366">
      <w:pPr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b/>
          <w:sz w:val="28"/>
          <w:szCs w:val="28"/>
        </w:rPr>
        <w:t xml:space="preserve">III. </w:t>
      </w:r>
      <w:r w:rsidRPr="00B06366">
        <w:rPr>
          <w:b/>
          <w:sz w:val="28"/>
          <w:szCs w:val="28"/>
        </w:rPr>
        <w:t>DANH M</w:t>
      </w:r>
      <w:r w:rsidRPr="00B06366">
        <w:rPr>
          <w:b/>
          <w:sz w:val="28"/>
          <w:szCs w:val="28"/>
        </w:rPr>
        <w:t>Ụ</w:t>
      </w:r>
      <w:r w:rsidRPr="00B06366">
        <w:rPr>
          <w:b/>
          <w:sz w:val="28"/>
          <w:szCs w:val="28"/>
        </w:rPr>
        <w:t>C B</w:t>
      </w:r>
      <w:r w:rsidRPr="00B06366">
        <w:rPr>
          <w:b/>
          <w:sz w:val="28"/>
          <w:szCs w:val="28"/>
        </w:rPr>
        <w:t>Ổ</w:t>
      </w:r>
      <w:r w:rsidRPr="00B06366">
        <w:rPr>
          <w:b/>
          <w:sz w:val="28"/>
          <w:szCs w:val="28"/>
        </w:rPr>
        <w:t xml:space="preserve"> SUNG CÁC TR</w:t>
      </w:r>
      <w:r w:rsidRPr="00B06366">
        <w:rPr>
          <w:b/>
          <w:sz w:val="28"/>
          <w:szCs w:val="28"/>
        </w:rPr>
        <w:t>Ụ</w:t>
      </w:r>
      <w:r w:rsidRPr="00B06366">
        <w:rPr>
          <w:b/>
          <w:sz w:val="28"/>
          <w:szCs w:val="28"/>
        </w:rPr>
        <w:t>C, TUY</w:t>
      </w:r>
      <w:r w:rsidRPr="00B06366">
        <w:rPr>
          <w:b/>
          <w:sz w:val="28"/>
          <w:szCs w:val="28"/>
        </w:rPr>
        <w:t>Ế</w:t>
      </w:r>
      <w:r w:rsidRPr="00B06366">
        <w:rPr>
          <w:b/>
          <w:sz w:val="28"/>
          <w:szCs w:val="28"/>
        </w:rPr>
        <w:t>N KHU V</w:t>
      </w:r>
      <w:r w:rsidRPr="00B06366">
        <w:rPr>
          <w:b/>
          <w:sz w:val="28"/>
          <w:szCs w:val="28"/>
        </w:rPr>
        <w:t>Ự</w:t>
      </w:r>
      <w:r w:rsidRPr="00B06366">
        <w:rPr>
          <w:b/>
          <w:sz w:val="28"/>
          <w:szCs w:val="28"/>
        </w:rPr>
        <w:t>C NGO</w:t>
      </w:r>
      <w:r w:rsidRPr="00B06366">
        <w:rPr>
          <w:b/>
          <w:sz w:val="28"/>
          <w:szCs w:val="28"/>
        </w:rPr>
        <w:t>Ạ</w:t>
      </w:r>
      <w:r w:rsidRPr="00B06366">
        <w:rPr>
          <w:b/>
          <w:sz w:val="28"/>
          <w:szCs w:val="28"/>
        </w:rPr>
        <w:t>I THÀNH VÀ PHÁT TRI</w:t>
      </w:r>
      <w:r w:rsidRPr="00B06366">
        <w:rPr>
          <w:b/>
          <w:sz w:val="28"/>
          <w:szCs w:val="28"/>
        </w:rPr>
        <w:t>Ể</w:t>
      </w:r>
      <w:r w:rsidRPr="00B06366">
        <w:rPr>
          <w:b/>
          <w:sz w:val="28"/>
          <w:szCs w:val="28"/>
        </w:rPr>
        <w:t>N M</w:t>
      </w:r>
      <w:r w:rsidRPr="00B06366">
        <w:rPr>
          <w:b/>
          <w:sz w:val="28"/>
          <w:szCs w:val="28"/>
        </w:rPr>
        <w:t>Ớ</w:t>
      </w:r>
      <w:r w:rsidRPr="00B06366">
        <w:rPr>
          <w:b/>
          <w:sz w:val="28"/>
          <w:szCs w:val="28"/>
        </w:rPr>
        <w:t>I</w:t>
      </w:r>
    </w:p>
    <w:p w:rsidR="008C3B57" w:rsidRPr="00B06366" w:rsidRDefault="00A67710" w:rsidP="00B06366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sz w:val="28"/>
          <w:szCs w:val="28"/>
        </w:rPr>
        <w:t>Khu v</w:t>
      </w:r>
      <w:r w:rsidRPr="00B06366">
        <w:rPr>
          <w:sz w:val="28"/>
          <w:szCs w:val="28"/>
        </w:rPr>
        <w:t>ự</w:t>
      </w:r>
      <w:r w:rsidRPr="00B06366">
        <w:rPr>
          <w:sz w:val="28"/>
          <w:szCs w:val="28"/>
        </w:rPr>
        <w:t>c Sóc Sơn – phía B</w:t>
      </w:r>
      <w:r w:rsidRPr="00B06366">
        <w:rPr>
          <w:sz w:val="28"/>
          <w:szCs w:val="28"/>
        </w:rPr>
        <w:t>ắ</w:t>
      </w:r>
      <w:r w:rsidRPr="00B06366">
        <w:rPr>
          <w:sz w:val="28"/>
          <w:szCs w:val="28"/>
        </w:rPr>
        <w:t>c: Qu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c l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 xml:space="preserve"> 3; đư</w:t>
      </w:r>
      <w:r w:rsidRPr="00B06366">
        <w:rPr>
          <w:sz w:val="28"/>
          <w:szCs w:val="28"/>
        </w:rPr>
        <w:t>ờ</w:t>
      </w:r>
      <w:r w:rsidRPr="00B06366">
        <w:rPr>
          <w:sz w:val="28"/>
          <w:szCs w:val="28"/>
        </w:rPr>
        <w:t>ng Đ</w:t>
      </w:r>
      <w:r w:rsidRPr="00B06366">
        <w:rPr>
          <w:sz w:val="28"/>
          <w:szCs w:val="28"/>
        </w:rPr>
        <w:t>ề</w:t>
      </w:r>
      <w:r w:rsidRPr="00B06366">
        <w:rPr>
          <w:sz w:val="28"/>
          <w:szCs w:val="28"/>
        </w:rPr>
        <w:t>n Sóc; đư</w:t>
      </w:r>
      <w:r w:rsidRPr="00B06366">
        <w:rPr>
          <w:sz w:val="28"/>
          <w:szCs w:val="28"/>
        </w:rPr>
        <w:t>ờ</w:t>
      </w:r>
      <w:r w:rsidRPr="00B06366">
        <w:rPr>
          <w:sz w:val="28"/>
          <w:szCs w:val="28"/>
        </w:rPr>
        <w:t>ng Vân Trì; các tr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c B</w:t>
      </w:r>
      <w:r w:rsidRPr="00B06366">
        <w:rPr>
          <w:sz w:val="28"/>
          <w:szCs w:val="28"/>
        </w:rPr>
        <w:t>ắ</w:t>
      </w:r>
      <w:r w:rsidRPr="00B06366">
        <w:rPr>
          <w:sz w:val="28"/>
          <w:szCs w:val="28"/>
        </w:rPr>
        <w:t>c Sơn – Minh Trí; Qu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c l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 xml:space="preserve"> 3 – H</w:t>
      </w:r>
      <w:r w:rsidRPr="00B06366">
        <w:rPr>
          <w:sz w:val="28"/>
          <w:szCs w:val="28"/>
        </w:rPr>
        <w:t>ồ</w:t>
      </w:r>
      <w:r w:rsidRPr="00B06366">
        <w:rPr>
          <w:sz w:val="28"/>
          <w:szCs w:val="28"/>
        </w:rPr>
        <w:t>ng K</w:t>
      </w:r>
      <w:r w:rsidRPr="00B06366">
        <w:rPr>
          <w:sz w:val="28"/>
          <w:szCs w:val="28"/>
        </w:rPr>
        <w:t>ỳ</w:t>
      </w:r>
      <w:r w:rsidRPr="00B06366">
        <w:rPr>
          <w:sz w:val="28"/>
          <w:szCs w:val="28"/>
        </w:rPr>
        <w:t xml:space="preserve"> – Đô Tân; tuy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n Qu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c l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 xml:space="preserve"> 3 – Trung tâm sát h</w:t>
      </w:r>
      <w:r w:rsidRPr="00B06366">
        <w:rPr>
          <w:sz w:val="28"/>
          <w:szCs w:val="28"/>
        </w:rPr>
        <w:t>ạ</w:t>
      </w:r>
      <w:r w:rsidRPr="00B06366">
        <w:rPr>
          <w:sz w:val="28"/>
          <w:szCs w:val="28"/>
        </w:rPr>
        <w:t>ch lái xe – UB Đ</w:t>
      </w:r>
      <w:r w:rsidRPr="00B06366">
        <w:rPr>
          <w:sz w:val="28"/>
          <w:szCs w:val="28"/>
        </w:rPr>
        <w:t>ứ</w:t>
      </w:r>
      <w:r w:rsidRPr="00B06366">
        <w:rPr>
          <w:sz w:val="28"/>
          <w:szCs w:val="28"/>
        </w:rPr>
        <w:t xml:space="preserve">c Hòa </w:t>
      </w:r>
      <w:r w:rsidRPr="00B06366">
        <w:rPr>
          <w:sz w:val="28"/>
          <w:szCs w:val="28"/>
        </w:rPr>
        <w:t>– đê sông Cà L</w:t>
      </w:r>
      <w:r w:rsidRPr="00B06366">
        <w:rPr>
          <w:sz w:val="28"/>
          <w:szCs w:val="28"/>
        </w:rPr>
        <w:t>ồ</w:t>
      </w:r>
      <w:r w:rsidRPr="00B06366">
        <w:rPr>
          <w:sz w:val="28"/>
          <w:szCs w:val="28"/>
        </w:rPr>
        <w:t>; các tuy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n k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t n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i sân bay N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>i Bài.</w:t>
      </w:r>
    </w:p>
    <w:p w:rsidR="008C3B57" w:rsidRPr="00B06366" w:rsidRDefault="00A67710" w:rsidP="00B06366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sz w:val="28"/>
          <w:szCs w:val="28"/>
        </w:rPr>
        <w:t>Khu v</w:t>
      </w:r>
      <w:r w:rsidRPr="00B06366">
        <w:rPr>
          <w:sz w:val="28"/>
          <w:szCs w:val="28"/>
        </w:rPr>
        <w:t>ự</w:t>
      </w:r>
      <w:r w:rsidRPr="00B06366">
        <w:rPr>
          <w:sz w:val="28"/>
          <w:szCs w:val="28"/>
        </w:rPr>
        <w:t>c Đông Anh – phía B</w:t>
      </w:r>
      <w:r w:rsidRPr="00B06366">
        <w:rPr>
          <w:sz w:val="28"/>
          <w:szCs w:val="28"/>
        </w:rPr>
        <w:t>ắ</w:t>
      </w:r>
      <w:r w:rsidRPr="00B06366">
        <w:rPr>
          <w:sz w:val="28"/>
          <w:szCs w:val="28"/>
        </w:rPr>
        <w:t>c sông H</w:t>
      </w:r>
      <w:r w:rsidRPr="00B06366">
        <w:rPr>
          <w:sz w:val="28"/>
          <w:szCs w:val="28"/>
        </w:rPr>
        <w:t>ồ</w:t>
      </w:r>
      <w:r w:rsidRPr="00B06366">
        <w:rPr>
          <w:sz w:val="28"/>
          <w:szCs w:val="28"/>
        </w:rPr>
        <w:t>ng: Qu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c l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 xml:space="preserve"> 3; Nam Hà; H</w:t>
      </w:r>
      <w:r w:rsidRPr="00B06366">
        <w:rPr>
          <w:sz w:val="28"/>
          <w:szCs w:val="28"/>
        </w:rPr>
        <w:t>ồ</w:t>
      </w:r>
      <w:r w:rsidRPr="00B06366">
        <w:rPr>
          <w:sz w:val="28"/>
          <w:szCs w:val="28"/>
        </w:rPr>
        <w:t>ng Hà – Tiên Tân; các tr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c k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t n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i Đông Anh – Mê Linh – N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>i Bài; các tuy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n chính trong các khu đô th</w:t>
      </w:r>
      <w:r w:rsidRPr="00B06366">
        <w:rPr>
          <w:sz w:val="28"/>
          <w:szCs w:val="28"/>
        </w:rPr>
        <w:t>ị</w:t>
      </w:r>
      <w:r w:rsidRPr="00B06366">
        <w:rPr>
          <w:sz w:val="28"/>
          <w:szCs w:val="28"/>
        </w:rPr>
        <w:t xml:space="preserve"> m</w:t>
      </w:r>
      <w:r w:rsidRPr="00B06366">
        <w:rPr>
          <w:sz w:val="28"/>
          <w:szCs w:val="28"/>
        </w:rPr>
        <w:t>ớ</w:t>
      </w:r>
      <w:r w:rsidRPr="00B06366">
        <w:rPr>
          <w:sz w:val="28"/>
          <w:szCs w:val="28"/>
        </w:rPr>
        <w:t>i.</w:t>
      </w:r>
    </w:p>
    <w:p w:rsidR="008C3B57" w:rsidRPr="00B06366" w:rsidRDefault="00A67710" w:rsidP="00B06366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sz w:val="28"/>
          <w:szCs w:val="28"/>
        </w:rPr>
        <w:t>Khu v</w:t>
      </w:r>
      <w:r w:rsidRPr="00B06366">
        <w:rPr>
          <w:sz w:val="28"/>
          <w:szCs w:val="28"/>
        </w:rPr>
        <w:t>ự</w:t>
      </w:r>
      <w:r w:rsidRPr="00B06366">
        <w:rPr>
          <w:sz w:val="28"/>
          <w:szCs w:val="28"/>
        </w:rPr>
        <w:t>c Gia Lâm – Long Biên: Qu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c l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 xml:space="preserve"> </w:t>
      </w:r>
      <w:r w:rsidRPr="00B06366">
        <w:rPr>
          <w:sz w:val="28"/>
          <w:szCs w:val="28"/>
        </w:rPr>
        <w:t>5; Nguy</w:t>
      </w:r>
      <w:r w:rsidRPr="00B06366">
        <w:rPr>
          <w:sz w:val="28"/>
          <w:szCs w:val="28"/>
        </w:rPr>
        <w:t>ễ</w:t>
      </w:r>
      <w:r w:rsidRPr="00B06366">
        <w:rPr>
          <w:sz w:val="28"/>
          <w:szCs w:val="28"/>
        </w:rPr>
        <w:t>n Văn Linh; các tuy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n k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t n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i Vành đai 4; các tr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c chính khu đô th</w:t>
      </w:r>
      <w:r w:rsidRPr="00B06366">
        <w:rPr>
          <w:sz w:val="28"/>
          <w:szCs w:val="28"/>
        </w:rPr>
        <w:t>ị</w:t>
      </w:r>
      <w:r w:rsidRPr="00B06366">
        <w:rPr>
          <w:sz w:val="28"/>
          <w:szCs w:val="28"/>
        </w:rPr>
        <w:t xml:space="preserve"> Ocean Park và các khu phát tri</w:t>
      </w:r>
      <w:r w:rsidRPr="00B06366">
        <w:rPr>
          <w:sz w:val="28"/>
          <w:szCs w:val="28"/>
        </w:rPr>
        <w:t>ể</w:t>
      </w:r>
      <w:r w:rsidRPr="00B06366">
        <w:rPr>
          <w:sz w:val="28"/>
          <w:szCs w:val="28"/>
        </w:rPr>
        <w:t>n m</w:t>
      </w:r>
      <w:r w:rsidRPr="00B06366">
        <w:rPr>
          <w:sz w:val="28"/>
          <w:szCs w:val="28"/>
        </w:rPr>
        <w:t>ớ</w:t>
      </w:r>
      <w:r w:rsidRPr="00B06366">
        <w:rPr>
          <w:sz w:val="28"/>
          <w:szCs w:val="28"/>
        </w:rPr>
        <w:t>i.</w:t>
      </w:r>
    </w:p>
    <w:p w:rsidR="008C3B57" w:rsidRPr="00B06366" w:rsidRDefault="00A67710" w:rsidP="00B06366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sz w:val="28"/>
          <w:szCs w:val="28"/>
        </w:rPr>
        <w:lastRenderedPageBreak/>
        <w:t>Khu v</w:t>
      </w:r>
      <w:r w:rsidRPr="00B06366">
        <w:rPr>
          <w:sz w:val="28"/>
          <w:szCs w:val="28"/>
        </w:rPr>
        <w:t>ự</w:t>
      </w:r>
      <w:r w:rsidRPr="00B06366">
        <w:rPr>
          <w:sz w:val="28"/>
          <w:szCs w:val="28"/>
        </w:rPr>
        <w:t>c phía Tây: Đ</w:t>
      </w:r>
      <w:r w:rsidRPr="00B06366">
        <w:rPr>
          <w:sz w:val="28"/>
          <w:szCs w:val="28"/>
        </w:rPr>
        <w:t>ạ</w:t>
      </w:r>
      <w:r w:rsidRPr="00B06366">
        <w:rPr>
          <w:sz w:val="28"/>
          <w:szCs w:val="28"/>
        </w:rPr>
        <w:t>i l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 xml:space="preserve"> Thăng Long; Qu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c l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 xml:space="preserve"> 32; đư</w:t>
      </w:r>
      <w:r w:rsidRPr="00B06366">
        <w:rPr>
          <w:sz w:val="28"/>
          <w:szCs w:val="28"/>
        </w:rPr>
        <w:t>ờ</w:t>
      </w:r>
      <w:r w:rsidRPr="00B06366">
        <w:rPr>
          <w:sz w:val="28"/>
          <w:szCs w:val="28"/>
        </w:rPr>
        <w:t>ng H</w:t>
      </w:r>
      <w:r w:rsidRPr="00B06366">
        <w:rPr>
          <w:sz w:val="28"/>
          <w:szCs w:val="28"/>
        </w:rPr>
        <w:t>ồ</w:t>
      </w:r>
      <w:r w:rsidRPr="00B06366">
        <w:rPr>
          <w:sz w:val="28"/>
          <w:szCs w:val="28"/>
        </w:rPr>
        <w:t xml:space="preserve"> Chí Minh; các tr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c k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t n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i Hòa L</w:t>
      </w:r>
      <w:r w:rsidRPr="00B06366">
        <w:rPr>
          <w:sz w:val="28"/>
          <w:szCs w:val="28"/>
        </w:rPr>
        <w:t>ạ</w:t>
      </w:r>
      <w:r w:rsidRPr="00B06366">
        <w:rPr>
          <w:sz w:val="28"/>
          <w:szCs w:val="28"/>
        </w:rPr>
        <w:t>c – Qu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c Oai – Th</w:t>
      </w:r>
      <w:r w:rsidRPr="00B06366">
        <w:rPr>
          <w:sz w:val="28"/>
          <w:szCs w:val="28"/>
        </w:rPr>
        <w:t>ạ</w:t>
      </w:r>
      <w:r w:rsidRPr="00B06366">
        <w:rPr>
          <w:sz w:val="28"/>
          <w:szCs w:val="28"/>
        </w:rPr>
        <w:t>ch Th</w:t>
      </w:r>
      <w:r w:rsidRPr="00B06366">
        <w:rPr>
          <w:sz w:val="28"/>
          <w:szCs w:val="28"/>
        </w:rPr>
        <w:t>ấ</w:t>
      </w:r>
      <w:r w:rsidRPr="00B06366">
        <w:rPr>
          <w:sz w:val="28"/>
          <w:szCs w:val="28"/>
        </w:rPr>
        <w:t>t – Sơn Tây; các tuy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n ti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p</w:t>
      </w:r>
      <w:r w:rsidRPr="00B06366">
        <w:rPr>
          <w:sz w:val="28"/>
          <w:szCs w:val="28"/>
        </w:rPr>
        <w:t xml:space="preserve"> c</w:t>
      </w:r>
      <w:r w:rsidRPr="00B06366">
        <w:rPr>
          <w:sz w:val="28"/>
          <w:szCs w:val="28"/>
        </w:rPr>
        <w:t>ậ</w:t>
      </w:r>
      <w:r w:rsidRPr="00B06366">
        <w:rPr>
          <w:sz w:val="28"/>
          <w:szCs w:val="28"/>
        </w:rPr>
        <w:t>n Khu Công ngh</w:t>
      </w:r>
      <w:r w:rsidRPr="00B06366">
        <w:rPr>
          <w:sz w:val="28"/>
          <w:szCs w:val="28"/>
        </w:rPr>
        <w:t>ệ</w:t>
      </w:r>
      <w:r w:rsidRPr="00B06366">
        <w:rPr>
          <w:sz w:val="28"/>
          <w:szCs w:val="28"/>
        </w:rPr>
        <w:t xml:space="preserve"> cao Hòa L</w:t>
      </w:r>
      <w:r w:rsidRPr="00B06366">
        <w:rPr>
          <w:sz w:val="28"/>
          <w:szCs w:val="28"/>
        </w:rPr>
        <w:t>ạ</w:t>
      </w:r>
      <w:r w:rsidRPr="00B06366">
        <w:rPr>
          <w:sz w:val="28"/>
          <w:szCs w:val="28"/>
        </w:rPr>
        <w:t>c và NIC.</w:t>
      </w:r>
    </w:p>
    <w:p w:rsidR="008C3B57" w:rsidRPr="00B06366" w:rsidRDefault="00A67710" w:rsidP="00B06366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sz w:val="28"/>
          <w:szCs w:val="28"/>
        </w:rPr>
        <w:t>Khu v</w:t>
      </w:r>
      <w:r w:rsidRPr="00B06366">
        <w:rPr>
          <w:sz w:val="28"/>
          <w:szCs w:val="28"/>
        </w:rPr>
        <w:t>ự</w:t>
      </w:r>
      <w:r w:rsidRPr="00B06366">
        <w:rPr>
          <w:sz w:val="28"/>
          <w:szCs w:val="28"/>
        </w:rPr>
        <w:t>c Hoài Đ</w:t>
      </w:r>
      <w:r w:rsidRPr="00B06366">
        <w:rPr>
          <w:sz w:val="28"/>
          <w:szCs w:val="28"/>
        </w:rPr>
        <w:t>ứ</w:t>
      </w:r>
      <w:r w:rsidRPr="00B06366">
        <w:rPr>
          <w:sz w:val="28"/>
          <w:szCs w:val="28"/>
        </w:rPr>
        <w:t>c – Đan Phư</w:t>
      </w:r>
      <w:r w:rsidRPr="00B06366">
        <w:rPr>
          <w:sz w:val="28"/>
          <w:szCs w:val="28"/>
        </w:rPr>
        <w:t>ợ</w:t>
      </w:r>
      <w:r w:rsidRPr="00B06366">
        <w:rPr>
          <w:sz w:val="28"/>
          <w:szCs w:val="28"/>
        </w:rPr>
        <w:t>ng: các tr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c Ph</w:t>
      </w:r>
      <w:r w:rsidRPr="00B06366">
        <w:rPr>
          <w:sz w:val="28"/>
          <w:szCs w:val="28"/>
        </w:rPr>
        <w:t>ạ</w:t>
      </w:r>
      <w:r w:rsidRPr="00B06366">
        <w:rPr>
          <w:sz w:val="28"/>
          <w:szCs w:val="28"/>
        </w:rPr>
        <w:t>m Văn Đ</w:t>
      </w:r>
      <w:r w:rsidRPr="00B06366">
        <w:rPr>
          <w:sz w:val="28"/>
          <w:szCs w:val="28"/>
        </w:rPr>
        <w:t>ồ</w:t>
      </w:r>
      <w:r w:rsidRPr="00B06366">
        <w:rPr>
          <w:sz w:val="28"/>
          <w:szCs w:val="28"/>
        </w:rPr>
        <w:t>ng kéo dài; đư</w:t>
      </w:r>
      <w:r w:rsidRPr="00B06366">
        <w:rPr>
          <w:sz w:val="28"/>
          <w:szCs w:val="28"/>
        </w:rPr>
        <w:t>ờ</w:t>
      </w:r>
      <w:r w:rsidRPr="00B06366">
        <w:rPr>
          <w:sz w:val="28"/>
          <w:szCs w:val="28"/>
        </w:rPr>
        <w:t>ng Tây Thăng Long; Tân Tây Đô và các tuy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n n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>i b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 xml:space="preserve"> khu đô th</w:t>
      </w:r>
      <w:r w:rsidRPr="00B06366">
        <w:rPr>
          <w:sz w:val="28"/>
          <w:szCs w:val="28"/>
        </w:rPr>
        <w:t>ị</w:t>
      </w:r>
      <w:r w:rsidRPr="00B06366">
        <w:rPr>
          <w:sz w:val="28"/>
          <w:szCs w:val="28"/>
        </w:rPr>
        <w:t>; các tr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c k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t n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i Vành đai 4.</w:t>
      </w:r>
    </w:p>
    <w:p w:rsidR="008C3B57" w:rsidRPr="00B06366" w:rsidRDefault="00A67710" w:rsidP="00B06366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sz w:val="28"/>
          <w:szCs w:val="28"/>
        </w:rPr>
        <w:t>Khu v</w:t>
      </w:r>
      <w:r w:rsidRPr="00B06366">
        <w:rPr>
          <w:sz w:val="28"/>
          <w:szCs w:val="28"/>
        </w:rPr>
        <w:t>ự</w:t>
      </w:r>
      <w:r w:rsidRPr="00B06366">
        <w:rPr>
          <w:sz w:val="28"/>
          <w:szCs w:val="28"/>
        </w:rPr>
        <w:t>c phía Nam: Qu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c l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 xml:space="preserve"> 1A; cao t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c Pháp Vân – C</w:t>
      </w:r>
      <w:r w:rsidRPr="00B06366">
        <w:rPr>
          <w:sz w:val="28"/>
          <w:szCs w:val="28"/>
        </w:rPr>
        <w:t>ầ</w:t>
      </w:r>
      <w:r w:rsidRPr="00B06366">
        <w:rPr>
          <w:sz w:val="28"/>
          <w:szCs w:val="28"/>
        </w:rPr>
        <w:t>u Gi</w:t>
      </w:r>
      <w:r w:rsidRPr="00B06366">
        <w:rPr>
          <w:sz w:val="28"/>
          <w:szCs w:val="28"/>
        </w:rPr>
        <w:t>ẽ</w:t>
      </w:r>
      <w:r w:rsidRPr="00B06366">
        <w:rPr>
          <w:sz w:val="28"/>
          <w:szCs w:val="28"/>
        </w:rPr>
        <w:t>; Qu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c l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 xml:space="preserve"> 6; các tr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c k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t n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i Vành đai 4; Đư</w:t>
      </w:r>
      <w:r w:rsidRPr="00B06366">
        <w:rPr>
          <w:sz w:val="28"/>
          <w:szCs w:val="28"/>
        </w:rPr>
        <w:t>ờ</w:t>
      </w:r>
      <w:r w:rsidRPr="00B06366">
        <w:rPr>
          <w:sz w:val="28"/>
          <w:szCs w:val="28"/>
        </w:rPr>
        <w:t>ng Đìa Mu</w:t>
      </w:r>
      <w:r w:rsidRPr="00B06366">
        <w:rPr>
          <w:sz w:val="28"/>
          <w:szCs w:val="28"/>
        </w:rPr>
        <w:t>ỗ</w:t>
      </w:r>
      <w:r w:rsidRPr="00B06366">
        <w:rPr>
          <w:sz w:val="28"/>
          <w:szCs w:val="28"/>
        </w:rPr>
        <w:t>i; Nguy</w:t>
      </w:r>
      <w:r w:rsidRPr="00B06366">
        <w:rPr>
          <w:sz w:val="28"/>
          <w:szCs w:val="28"/>
        </w:rPr>
        <w:t>ễ</w:t>
      </w:r>
      <w:r w:rsidRPr="00B06366">
        <w:rPr>
          <w:sz w:val="28"/>
          <w:szCs w:val="28"/>
        </w:rPr>
        <w:t>n Văn Tr</w:t>
      </w:r>
      <w:r w:rsidRPr="00B06366">
        <w:rPr>
          <w:sz w:val="28"/>
          <w:szCs w:val="28"/>
        </w:rPr>
        <w:t>ỗ</w:t>
      </w:r>
      <w:r w:rsidRPr="00B06366">
        <w:rPr>
          <w:sz w:val="28"/>
          <w:szCs w:val="28"/>
        </w:rPr>
        <w:t>i; đư</w:t>
      </w:r>
      <w:r w:rsidRPr="00B06366">
        <w:rPr>
          <w:sz w:val="28"/>
          <w:szCs w:val="28"/>
        </w:rPr>
        <w:t>ờ</w:t>
      </w:r>
      <w:r w:rsidRPr="00B06366">
        <w:rPr>
          <w:sz w:val="28"/>
          <w:szCs w:val="28"/>
        </w:rPr>
        <w:t>ng tr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c huy</w:t>
      </w:r>
      <w:r w:rsidRPr="00B06366">
        <w:rPr>
          <w:sz w:val="28"/>
          <w:szCs w:val="28"/>
        </w:rPr>
        <w:t>ệ</w:t>
      </w:r>
      <w:r w:rsidRPr="00B06366">
        <w:rPr>
          <w:sz w:val="28"/>
          <w:szCs w:val="28"/>
        </w:rPr>
        <w:t>n t</w:t>
      </w:r>
      <w:r w:rsidRPr="00B06366">
        <w:rPr>
          <w:sz w:val="28"/>
          <w:szCs w:val="28"/>
        </w:rPr>
        <w:t>ừ</w:t>
      </w:r>
      <w:r w:rsidRPr="00B06366">
        <w:rPr>
          <w:sz w:val="28"/>
          <w:szCs w:val="28"/>
        </w:rPr>
        <w:t xml:space="preserve"> An M</w:t>
      </w:r>
      <w:r w:rsidRPr="00B06366">
        <w:rPr>
          <w:sz w:val="28"/>
          <w:szCs w:val="28"/>
        </w:rPr>
        <w:t>ỹ</w:t>
      </w:r>
      <w:r w:rsidRPr="00B06366">
        <w:rPr>
          <w:sz w:val="28"/>
          <w:szCs w:val="28"/>
        </w:rPr>
        <w:t xml:space="preserve"> cũ – Đ</w:t>
      </w:r>
      <w:r w:rsidRPr="00B06366">
        <w:rPr>
          <w:sz w:val="28"/>
          <w:szCs w:val="28"/>
        </w:rPr>
        <w:t>ồ</w:t>
      </w:r>
      <w:r w:rsidRPr="00B06366">
        <w:rPr>
          <w:sz w:val="28"/>
          <w:szCs w:val="28"/>
        </w:rPr>
        <w:t>ng Tâm cũ; các tuy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 xml:space="preserve">n chính qua Thanh Oai, </w:t>
      </w:r>
      <w:r w:rsidRPr="00B06366">
        <w:rPr>
          <w:sz w:val="28"/>
          <w:szCs w:val="28"/>
        </w:rPr>
        <w:t>Ứ</w:t>
      </w:r>
      <w:r w:rsidRPr="00B06366">
        <w:rPr>
          <w:sz w:val="28"/>
          <w:szCs w:val="28"/>
        </w:rPr>
        <w:t>ng Hòa, M</w:t>
      </w:r>
      <w:r w:rsidRPr="00B06366">
        <w:rPr>
          <w:sz w:val="28"/>
          <w:szCs w:val="28"/>
        </w:rPr>
        <w:t>ỹ</w:t>
      </w:r>
      <w:r w:rsidRPr="00B06366">
        <w:rPr>
          <w:sz w:val="28"/>
          <w:szCs w:val="28"/>
        </w:rPr>
        <w:t xml:space="preserve"> Đ</w:t>
      </w:r>
      <w:r w:rsidRPr="00B06366">
        <w:rPr>
          <w:sz w:val="28"/>
          <w:szCs w:val="28"/>
        </w:rPr>
        <w:t>ứ</w:t>
      </w:r>
      <w:r w:rsidRPr="00B06366">
        <w:rPr>
          <w:sz w:val="28"/>
          <w:szCs w:val="28"/>
        </w:rPr>
        <w:t>c, Phú Xuyên, Thư</w:t>
      </w:r>
      <w:r w:rsidRPr="00B06366">
        <w:rPr>
          <w:sz w:val="28"/>
          <w:szCs w:val="28"/>
        </w:rPr>
        <w:t>ờ</w:t>
      </w:r>
      <w:r w:rsidRPr="00B06366">
        <w:rPr>
          <w:sz w:val="28"/>
          <w:szCs w:val="28"/>
        </w:rPr>
        <w:t>ng Tín.</w:t>
      </w:r>
    </w:p>
    <w:p w:rsidR="008C3B57" w:rsidRPr="00B06366" w:rsidRDefault="00A67710" w:rsidP="00B06366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sz w:val="28"/>
          <w:szCs w:val="28"/>
        </w:rPr>
        <w:t>Khu v</w:t>
      </w:r>
      <w:r w:rsidRPr="00B06366">
        <w:rPr>
          <w:sz w:val="28"/>
          <w:szCs w:val="28"/>
        </w:rPr>
        <w:t>ự</w:t>
      </w:r>
      <w:r w:rsidRPr="00B06366">
        <w:rPr>
          <w:sz w:val="28"/>
          <w:szCs w:val="28"/>
        </w:rPr>
        <w:t>c du l</w:t>
      </w:r>
      <w:r w:rsidRPr="00B06366">
        <w:rPr>
          <w:sz w:val="28"/>
          <w:szCs w:val="28"/>
        </w:rPr>
        <w:t>ị</w:t>
      </w:r>
      <w:r w:rsidRPr="00B06366">
        <w:rPr>
          <w:sz w:val="28"/>
          <w:szCs w:val="28"/>
        </w:rPr>
        <w:t>ch – sinh thái: các tuy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n ti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p c</w:t>
      </w:r>
      <w:r w:rsidRPr="00B06366">
        <w:rPr>
          <w:sz w:val="28"/>
          <w:szCs w:val="28"/>
        </w:rPr>
        <w:t>ậ</w:t>
      </w:r>
      <w:r w:rsidRPr="00B06366">
        <w:rPr>
          <w:sz w:val="28"/>
          <w:szCs w:val="28"/>
        </w:rPr>
        <w:t>n Ba Vì, Vư</w:t>
      </w:r>
      <w:r w:rsidRPr="00B06366">
        <w:rPr>
          <w:sz w:val="28"/>
          <w:szCs w:val="28"/>
        </w:rPr>
        <w:t>ờ</w:t>
      </w:r>
      <w:r w:rsidRPr="00B06366">
        <w:rPr>
          <w:sz w:val="28"/>
          <w:szCs w:val="28"/>
        </w:rPr>
        <w:t>n qu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c gia B</w:t>
      </w:r>
      <w:r w:rsidRPr="00B06366">
        <w:rPr>
          <w:sz w:val="28"/>
          <w:szCs w:val="28"/>
        </w:rPr>
        <w:t>a Vì, Đ</w:t>
      </w:r>
      <w:r w:rsidRPr="00B06366">
        <w:rPr>
          <w:sz w:val="28"/>
          <w:szCs w:val="28"/>
        </w:rPr>
        <w:t>ồ</w:t>
      </w:r>
      <w:r w:rsidRPr="00B06366">
        <w:rPr>
          <w:sz w:val="28"/>
          <w:szCs w:val="28"/>
        </w:rPr>
        <w:t>ng Mô, Su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i Hai, Đư</w:t>
      </w:r>
      <w:r w:rsidRPr="00B06366">
        <w:rPr>
          <w:sz w:val="28"/>
          <w:szCs w:val="28"/>
        </w:rPr>
        <w:t>ờ</w:t>
      </w:r>
      <w:r w:rsidRPr="00B06366">
        <w:rPr>
          <w:sz w:val="28"/>
          <w:szCs w:val="28"/>
        </w:rPr>
        <w:t>ng Lâm, Chùa Hương và các đi</w:t>
      </w:r>
      <w:r w:rsidRPr="00B06366">
        <w:rPr>
          <w:sz w:val="28"/>
          <w:szCs w:val="28"/>
        </w:rPr>
        <w:t>ể</w:t>
      </w:r>
      <w:r w:rsidRPr="00B06366">
        <w:rPr>
          <w:sz w:val="28"/>
          <w:szCs w:val="28"/>
        </w:rPr>
        <w:t>m du l</w:t>
      </w:r>
      <w:r w:rsidRPr="00B06366">
        <w:rPr>
          <w:sz w:val="28"/>
          <w:szCs w:val="28"/>
        </w:rPr>
        <w:t>ị</w:t>
      </w:r>
      <w:r w:rsidRPr="00B06366">
        <w:rPr>
          <w:sz w:val="28"/>
          <w:szCs w:val="28"/>
        </w:rPr>
        <w:t>ch, làng ngh</w:t>
      </w:r>
      <w:r w:rsidRPr="00B06366">
        <w:rPr>
          <w:sz w:val="28"/>
          <w:szCs w:val="28"/>
        </w:rPr>
        <w:t>ề</w:t>
      </w:r>
      <w:r w:rsidRPr="00B06366">
        <w:rPr>
          <w:sz w:val="28"/>
          <w:szCs w:val="28"/>
        </w:rPr>
        <w:t xml:space="preserve"> theo quy ho</w:t>
      </w:r>
      <w:r w:rsidRPr="00B06366">
        <w:rPr>
          <w:sz w:val="28"/>
          <w:szCs w:val="28"/>
        </w:rPr>
        <w:t>ạ</w:t>
      </w:r>
      <w:r w:rsidRPr="00B06366">
        <w:rPr>
          <w:sz w:val="28"/>
          <w:szCs w:val="28"/>
        </w:rPr>
        <w:t>ch.</w:t>
      </w:r>
    </w:p>
    <w:p w:rsidR="008C3B57" w:rsidRDefault="00A67710" w:rsidP="00F9212D">
      <w:pPr>
        <w:spacing w:before="120" w:after="120" w:line="276" w:lineRule="auto"/>
      </w:pPr>
      <w:r>
        <w:rPr>
          <w:b/>
          <w:sz w:val="26"/>
        </w:rPr>
        <w:t>IV. YÊU C</w:t>
      </w:r>
      <w:r>
        <w:rPr>
          <w:b/>
          <w:sz w:val="26"/>
        </w:rPr>
        <w:t>Ầ</w:t>
      </w:r>
      <w:r>
        <w:rPr>
          <w:b/>
          <w:sz w:val="26"/>
        </w:rPr>
        <w:t>U CHU</w:t>
      </w:r>
      <w:r>
        <w:rPr>
          <w:b/>
          <w:sz w:val="26"/>
        </w:rPr>
        <w:t>Ẩ</w:t>
      </w:r>
      <w:r>
        <w:rPr>
          <w:b/>
          <w:sz w:val="26"/>
        </w:rPr>
        <w:t>N HÓA D</w:t>
      </w:r>
      <w:r>
        <w:rPr>
          <w:b/>
          <w:sz w:val="26"/>
        </w:rPr>
        <w:t>Ữ</w:t>
      </w:r>
      <w:r>
        <w:rPr>
          <w:b/>
          <w:sz w:val="26"/>
        </w:rPr>
        <w:t xml:space="preserve"> LI</w:t>
      </w:r>
      <w:r>
        <w:rPr>
          <w:b/>
          <w:sz w:val="26"/>
        </w:rPr>
        <w:t>Ệ</w:t>
      </w:r>
      <w:r>
        <w:rPr>
          <w:b/>
          <w:sz w:val="26"/>
        </w:rPr>
        <w:t>U Đ</w:t>
      </w:r>
      <w:r>
        <w:rPr>
          <w:b/>
          <w:sz w:val="26"/>
        </w:rPr>
        <w:t>Ể</w:t>
      </w:r>
      <w:r>
        <w:rPr>
          <w:b/>
          <w:sz w:val="26"/>
        </w:rPr>
        <w:t xml:space="preserve"> TRA C</w:t>
      </w:r>
      <w:r>
        <w:rPr>
          <w:b/>
          <w:sz w:val="26"/>
        </w:rPr>
        <w:t>Ứ</w:t>
      </w:r>
      <w:r>
        <w:rPr>
          <w:b/>
          <w:sz w:val="26"/>
        </w:rPr>
        <w:t>U VÀ C</w:t>
      </w:r>
      <w:r>
        <w:rPr>
          <w:b/>
          <w:sz w:val="26"/>
        </w:rPr>
        <w:t>Ậ</w:t>
      </w:r>
      <w:r>
        <w:rPr>
          <w:b/>
          <w:sz w:val="26"/>
        </w:rPr>
        <w:t>P NH</w:t>
      </w:r>
      <w:r>
        <w:rPr>
          <w:b/>
          <w:sz w:val="26"/>
        </w:rPr>
        <w:t>Ậ</w:t>
      </w:r>
      <w:r>
        <w:rPr>
          <w:b/>
          <w:sz w:val="26"/>
        </w:rPr>
        <w:t>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6"/>
        <w:gridCol w:w="4805"/>
      </w:tblGrid>
      <w:tr w:rsidR="008C3B57">
        <w:trPr>
          <w:jc w:val="center"/>
        </w:trPr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rPr>
                <w:b/>
              </w:rPr>
              <w:t>Trư</w:t>
            </w:r>
            <w:r>
              <w:rPr>
                <w:b/>
              </w:rPr>
              <w:t>ờ</w:t>
            </w:r>
            <w:r>
              <w:rPr>
                <w:b/>
              </w:rPr>
              <w:t>ng d</w:t>
            </w:r>
            <w:r>
              <w:rPr>
                <w:b/>
              </w:rPr>
              <w:t>ữ</w:t>
            </w:r>
            <w:r>
              <w:rPr>
                <w:b/>
              </w:rPr>
              <w:t xml:space="preserve"> li</w:t>
            </w:r>
            <w:r>
              <w:rPr>
                <w:b/>
              </w:rPr>
              <w:t>ệ</w:t>
            </w:r>
            <w:r>
              <w:rPr>
                <w:b/>
              </w:rPr>
              <w:t>u</w:t>
            </w:r>
          </w:p>
        </w:tc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rPr>
                <w:b/>
              </w:rPr>
              <w:t>N</w:t>
            </w:r>
            <w:r>
              <w:rPr>
                <w:b/>
              </w:rPr>
              <w:t>ộ</w:t>
            </w:r>
            <w:r>
              <w:rPr>
                <w:b/>
              </w:rPr>
              <w:t>i dung c</w:t>
            </w:r>
            <w:r>
              <w:rPr>
                <w:b/>
              </w:rPr>
              <w:t>ầ</w:t>
            </w:r>
            <w:r>
              <w:rPr>
                <w:b/>
              </w:rPr>
              <w:t>n c</w:t>
            </w:r>
            <w:r>
              <w:rPr>
                <w:b/>
              </w:rPr>
              <w:t>ậ</w:t>
            </w:r>
            <w:r>
              <w:rPr>
                <w:b/>
              </w:rPr>
              <w:t>p nh</w:t>
            </w:r>
            <w:r>
              <w:rPr>
                <w:b/>
              </w:rPr>
              <w:t>ậ</w:t>
            </w:r>
            <w:r>
              <w:rPr>
                <w:b/>
              </w:rPr>
              <w:t>t</w:t>
            </w:r>
          </w:p>
        </w:tc>
      </w:tr>
      <w:tr w:rsidR="008C3B57">
        <w:trPr>
          <w:jc w:val="center"/>
        </w:trPr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Mã tuy</w:t>
            </w:r>
            <w:r>
              <w:t>ế</w:t>
            </w:r>
            <w:r>
              <w:t>n/đo</w:t>
            </w:r>
            <w:r>
              <w:t>ạ</w:t>
            </w:r>
            <w:r>
              <w:t>n tuy</w:t>
            </w:r>
            <w:r>
              <w:t>ế</w:t>
            </w:r>
            <w:r>
              <w:t>n</w:t>
            </w:r>
          </w:p>
        </w:tc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Mã duy nh</w:t>
            </w:r>
            <w:r>
              <w:t>ấ</w:t>
            </w:r>
            <w:r>
              <w:t>t đ</w:t>
            </w:r>
            <w:r>
              <w:t>ể</w:t>
            </w:r>
            <w:r>
              <w:t xml:space="preserve"> liên thông cơ s</w:t>
            </w:r>
            <w:r>
              <w:t>ở</w:t>
            </w:r>
            <w:r>
              <w:t xml:space="preserve"> d</w:t>
            </w:r>
            <w:r>
              <w:t>ữ</w:t>
            </w:r>
            <w:r>
              <w:t xml:space="preserve"> li</w:t>
            </w:r>
            <w:r>
              <w:t>ệ</w:t>
            </w:r>
            <w:r>
              <w:t>u và b</w:t>
            </w:r>
            <w:r>
              <w:t>ả</w:t>
            </w:r>
            <w:r>
              <w:t>n đ</w:t>
            </w:r>
            <w:r>
              <w:t>ồ</w:t>
            </w:r>
            <w:r>
              <w:t xml:space="preserve"> </w:t>
            </w:r>
            <w:r>
              <w:t>GIS.</w:t>
            </w:r>
          </w:p>
        </w:tc>
      </w:tr>
      <w:tr w:rsidR="008C3B57">
        <w:trPr>
          <w:jc w:val="center"/>
        </w:trPr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Tên tuy</w:t>
            </w:r>
            <w:r>
              <w:t>ế</w:t>
            </w:r>
            <w:r>
              <w:t>n</w:t>
            </w:r>
          </w:p>
        </w:tc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Tên chính th</w:t>
            </w:r>
            <w:r>
              <w:t>ứ</w:t>
            </w:r>
            <w:r>
              <w:t>c theo danh m</w:t>
            </w:r>
            <w:r>
              <w:t>ụ</w:t>
            </w:r>
            <w:r>
              <w:t>c qu</w:t>
            </w:r>
            <w:r>
              <w:t>ả</w:t>
            </w:r>
            <w:r>
              <w:t>n lý đư</w:t>
            </w:r>
            <w:r>
              <w:t>ờ</w:t>
            </w:r>
            <w:r>
              <w:t>ng hi</w:t>
            </w:r>
            <w:r>
              <w:t>ệ</w:t>
            </w:r>
            <w:r>
              <w:t>n hành.</w:t>
            </w:r>
          </w:p>
        </w:tc>
      </w:tr>
      <w:tr w:rsidR="008C3B57">
        <w:trPr>
          <w:jc w:val="center"/>
        </w:trPr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Đi</w:t>
            </w:r>
            <w:r>
              <w:t>ể</w:t>
            </w:r>
            <w:r>
              <w:t>m đ</w:t>
            </w:r>
            <w:r>
              <w:t>ầ</w:t>
            </w:r>
            <w:r>
              <w:t>u – đi</w:t>
            </w:r>
            <w:r>
              <w:t>ể</w:t>
            </w:r>
            <w:r>
              <w:t>m cu</w:t>
            </w:r>
            <w:r>
              <w:t>ố</w:t>
            </w:r>
            <w:r>
              <w:t>i</w:t>
            </w:r>
          </w:p>
        </w:tc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Xác đ</w:t>
            </w:r>
            <w:r>
              <w:t>ị</w:t>
            </w:r>
            <w:r>
              <w:t>nh rõ ph</w:t>
            </w:r>
            <w:r>
              <w:t>ạ</w:t>
            </w:r>
            <w:r>
              <w:t>m vi đo</w:t>
            </w:r>
            <w:r>
              <w:t>ạ</w:t>
            </w:r>
            <w:r>
              <w:t>n tuy</w:t>
            </w:r>
            <w:r>
              <w:t>ế</w:t>
            </w:r>
            <w:r>
              <w:t>n áp d</w:t>
            </w:r>
            <w:r>
              <w:t>ụ</w:t>
            </w:r>
            <w:r>
              <w:t>ng.</w:t>
            </w:r>
          </w:p>
        </w:tc>
      </w:tr>
      <w:tr w:rsidR="008C3B57">
        <w:trPr>
          <w:jc w:val="center"/>
        </w:trPr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Xã/phư</w:t>
            </w:r>
            <w:r>
              <w:t>ờ</w:t>
            </w:r>
            <w:r>
              <w:t>ng</w:t>
            </w:r>
          </w:p>
        </w:tc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Đơn v</w:t>
            </w:r>
            <w:r>
              <w:t>ị</w:t>
            </w:r>
            <w:r>
              <w:t xml:space="preserve"> hành chính hi</w:t>
            </w:r>
            <w:r>
              <w:t>ệ</w:t>
            </w:r>
            <w:r>
              <w:t>n hành; tuy</w:t>
            </w:r>
            <w:r>
              <w:t>ế</w:t>
            </w:r>
            <w:r>
              <w:t>n qua nhi</w:t>
            </w:r>
            <w:r>
              <w:t>ề</w:t>
            </w:r>
            <w:r>
              <w:t>u đơn v</w:t>
            </w:r>
            <w:r>
              <w:t>ị</w:t>
            </w:r>
            <w:r>
              <w:t xml:space="preserve"> ph</w:t>
            </w:r>
            <w:r>
              <w:t>ả</w:t>
            </w:r>
            <w:r>
              <w:t>i ghi đ</w:t>
            </w:r>
            <w:r>
              <w:t>ầ</w:t>
            </w:r>
            <w:r>
              <w:t>y đ</w:t>
            </w:r>
            <w:r>
              <w:t>ủ</w:t>
            </w:r>
            <w:r>
              <w:t>.</w:t>
            </w:r>
          </w:p>
        </w:tc>
      </w:tr>
      <w:tr w:rsidR="008C3B57">
        <w:trPr>
          <w:jc w:val="center"/>
        </w:trPr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Vùng/ti</w:t>
            </w:r>
            <w:r>
              <w:t>ể</w:t>
            </w:r>
            <w:r>
              <w:t>u vùng</w:t>
            </w:r>
          </w:p>
        </w:tc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Vùng I–VIII; riêng Vùng I gh</w:t>
            </w:r>
            <w:r>
              <w:t>i IA–IE.</w:t>
            </w:r>
          </w:p>
        </w:tc>
      </w:tr>
      <w:tr w:rsidR="008C3B57">
        <w:trPr>
          <w:jc w:val="center"/>
        </w:trPr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Nhóm không gian</w:t>
            </w:r>
          </w:p>
        </w:tc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Chính tr</w:t>
            </w:r>
            <w:r>
              <w:t>ị</w:t>
            </w:r>
            <w:r>
              <w:t>, di s</w:t>
            </w:r>
            <w:r>
              <w:t>ả</w:t>
            </w:r>
            <w:r>
              <w:t>n, thương m</w:t>
            </w:r>
            <w:r>
              <w:t>ạ</w:t>
            </w:r>
            <w:r>
              <w:t>i, giao thông, đô th</w:t>
            </w:r>
            <w:r>
              <w:t>ị</w:t>
            </w:r>
            <w:r>
              <w:t xml:space="preserve"> m</w:t>
            </w:r>
            <w:r>
              <w:t>ớ</w:t>
            </w:r>
            <w:r>
              <w:t>i, c</w:t>
            </w:r>
            <w:r>
              <w:t>ử</w:t>
            </w:r>
            <w:r>
              <w:t>a ngõ, công nghi</w:t>
            </w:r>
            <w:r>
              <w:t>ệ</w:t>
            </w:r>
            <w:r>
              <w:t>p, du l</w:t>
            </w:r>
            <w:r>
              <w:t>ị</w:t>
            </w:r>
            <w:r>
              <w:t>ch – sinh thái…</w:t>
            </w:r>
          </w:p>
        </w:tc>
      </w:tr>
      <w:tr w:rsidR="008C3B57">
        <w:trPr>
          <w:jc w:val="center"/>
        </w:trPr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Lo</w:t>
            </w:r>
            <w:r>
              <w:t>ạ</w:t>
            </w:r>
            <w:r>
              <w:t>i hình qu</w:t>
            </w:r>
            <w:r>
              <w:t>ả</w:t>
            </w:r>
            <w:r>
              <w:t>ng cáo</w:t>
            </w:r>
          </w:p>
        </w:tc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Lo</w:t>
            </w:r>
            <w:r>
              <w:t>ạ</w:t>
            </w:r>
            <w:r>
              <w:t>i hình đư</w:t>
            </w:r>
            <w:r>
              <w:t>ợ</w:t>
            </w:r>
            <w:r>
              <w:t>c ưu tiên, h</w:t>
            </w:r>
            <w:r>
              <w:t>ạ</w:t>
            </w:r>
            <w:r>
              <w:t>n ch</w:t>
            </w:r>
            <w:r>
              <w:t>ế</w:t>
            </w:r>
            <w:r>
              <w:t xml:space="preserve"> ho</w:t>
            </w:r>
            <w:r>
              <w:t>ặ</w:t>
            </w:r>
            <w:r>
              <w:t>c không b</w:t>
            </w:r>
            <w:r>
              <w:t>ố</w:t>
            </w:r>
            <w:r>
              <w:t xml:space="preserve"> trí.</w:t>
            </w:r>
          </w:p>
        </w:tc>
      </w:tr>
      <w:tr w:rsidR="008C3B57">
        <w:trPr>
          <w:jc w:val="center"/>
        </w:trPr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M</w:t>
            </w:r>
            <w:r>
              <w:t>ứ</w:t>
            </w:r>
            <w:r>
              <w:t>c đ</w:t>
            </w:r>
            <w:r>
              <w:t>ộ</w:t>
            </w:r>
            <w:r>
              <w:t xml:space="preserve"> ki</w:t>
            </w:r>
            <w:r>
              <w:t>ể</w:t>
            </w:r>
            <w:r>
              <w:t>m soát</w:t>
            </w:r>
          </w:p>
        </w:tc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Nghiêm ng</w:t>
            </w:r>
            <w:r>
              <w:t>ặ</w:t>
            </w:r>
            <w:r>
              <w:t>t / ki</w:t>
            </w:r>
            <w:r>
              <w:t>ể</w:t>
            </w:r>
            <w:r>
              <w:t>m soát cao / ki</w:t>
            </w:r>
            <w:r>
              <w:t>ể</w:t>
            </w:r>
            <w:r>
              <w:t xml:space="preserve">m soát </w:t>
            </w:r>
            <w:r>
              <w:t>thông thư</w:t>
            </w:r>
            <w:r>
              <w:t>ờ</w:t>
            </w:r>
            <w:r>
              <w:t>ng / ưu tiên phát tri</w:t>
            </w:r>
            <w:r>
              <w:t>ể</w:t>
            </w:r>
            <w:r>
              <w:t>n.</w:t>
            </w:r>
          </w:p>
        </w:tc>
      </w:tr>
      <w:tr w:rsidR="008C3B57">
        <w:trPr>
          <w:jc w:val="center"/>
        </w:trPr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Đi</w:t>
            </w:r>
            <w:r>
              <w:t>ề</w:t>
            </w:r>
            <w:r>
              <w:t>u ki</w:t>
            </w:r>
            <w:r>
              <w:t>ệ</w:t>
            </w:r>
            <w:r>
              <w:t>n đ</w:t>
            </w:r>
            <w:r>
              <w:t>ặ</w:t>
            </w:r>
            <w:r>
              <w:t>c thù</w:t>
            </w:r>
          </w:p>
        </w:tc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Di s</w:t>
            </w:r>
            <w:r>
              <w:t>ả</w:t>
            </w:r>
            <w:r>
              <w:t>n, ATGT, PCCC, c</w:t>
            </w:r>
            <w:r>
              <w:t>ả</w:t>
            </w:r>
            <w:r>
              <w:t>nh quan, môi trư</w:t>
            </w:r>
            <w:r>
              <w:t>ờ</w:t>
            </w:r>
            <w:r>
              <w:t>ng, công trình nh</w:t>
            </w:r>
            <w:r>
              <w:t>ạ</w:t>
            </w:r>
            <w:r>
              <w:t>y c</w:t>
            </w:r>
            <w:r>
              <w:t>ả</w:t>
            </w:r>
            <w:r>
              <w:t>m…</w:t>
            </w:r>
          </w:p>
        </w:tc>
      </w:tr>
      <w:tr w:rsidR="008C3B57">
        <w:trPr>
          <w:jc w:val="center"/>
        </w:trPr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Ngu</w:t>
            </w:r>
            <w:r>
              <w:t>ồ</w:t>
            </w:r>
            <w:r>
              <w:t>n xác nh</w:t>
            </w:r>
            <w:r>
              <w:t>ậ</w:t>
            </w:r>
            <w:r>
              <w:t>n</w:t>
            </w:r>
          </w:p>
        </w:tc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Quy</w:t>
            </w:r>
            <w:r>
              <w:t>ế</w:t>
            </w:r>
            <w:r>
              <w:t>t đ</w:t>
            </w:r>
            <w:r>
              <w:t>ị</w:t>
            </w:r>
            <w:r>
              <w:t>nh/danh m</w:t>
            </w:r>
            <w:r>
              <w:t>ụ</w:t>
            </w:r>
            <w:r>
              <w:t>c đư</w:t>
            </w:r>
            <w:r>
              <w:t>ờ</w:t>
            </w:r>
            <w:r>
              <w:t>ng, quy ho</w:t>
            </w:r>
            <w:r>
              <w:t>ạ</w:t>
            </w:r>
            <w:r>
              <w:t>ch ho</w:t>
            </w:r>
            <w:r>
              <w:t>ặ</w:t>
            </w:r>
            <w:r>
              <w:t>c văn b</w:t>
            </w:r>
            <w:r>
              <w:t>ả</w:t>
            </w:r>
            <w:r>
              <w:t>n xác nh</w:t>
            </w:r>
            <w:r>
              <w:t>ậ</w:t>
            </w:r>
            <w:r>
              <w:t>n c</w:t>
            </w:r>
            <w:r>
              <w:t>ủ</w:t>
            </w:r>
            <w:r>
              <w:t>a đ</w:t>
            </w:r>
            <w:r>
              <w:t>ị</w:t>
            </w:r>
            <w:r>
              <w:t>a phương.</w:t>
            </w:r>
          </w:p>
        </w:tc>
      </w:tr>
      <w:tr w:rsidR="008C3B57">
        <w:trPr>
          <w:jc w:val="center"/>
        </w:trPr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lastRenderedPageBreak/>
              <w:t>Ngày c</w:t>
            </w:r>
            <w:r>
              <w:t>ậ</w:t>
            </w:r>
            <w:r>
              <w:t>p nh</w:t>
            </w:r>
            <w:r>
              <w:t>ậ</w:t>
            </w:r>
            <w:r>
              <w:t>t</w:t>
            </w:r>
          </w:p>
        </w:tc>
        <w:tc>
          <w:tcPr>
            <w:tcW w:w="5185" w:type="dxa"/>
          </w:tcPr>
          <w:p w:rsidR="008C3B57" w:rsidRDefault="00A67710" w:rsidP="00F9212D">
            <w:pPr>
              <w:spacing w:before="120" w:after="120" w:line="276" w:lineRule="auto"/>
            </w:pPr>
            <w:r>
              <w:t>Th</w:t>
            </w:r>
            <w:r>
              <w:t>ờ</w:t>
            </w:r>
            <w:r>
              <w:t>i đi</w:t>
            </w:r>
            <w:r>
              <w:t>ể</w:t>
            </w:r>
            <w:r>
              <w:t>m c</w:t>
            </w:r>
            <w:r>
              <w:t>ậ</w:t>
            </w:r>
            <w:r>
              <w:t>p nh</w:t>
            </w:r>
            <w:r>
              <w:t>ậ</w:t>
            </w:r>
            <w:r>
              <w:t>t đ</w:t>
            </w:r>
            <w:r>
              <w:t>ể</w:t>
            </w:r>
            <w:r>
              <w:t xml:space="preserve"> ph</w:t>
            </w:r>
            <w:r>
              <w:t>ụ</w:t>
            </w:r>
            <w:r>
              <w:t>c v</w:t>
            </w:r>
            <w:r>
              <w:t>ụ</w:t>
            </w:r>
            <w:r>
              <w:t xml:space="preserve"> </w:t>
            </w:r>
            <w:r>
              <w:t>qu</w:t>
            </w:r>
            <w:r>
              <w:t>ả</w:t>
            </w:r>
            <w:r>
              <w:t>n tr</w:t>
            </w:r>
            <w:r>
              <w:t>ị</w:t>
            </w:r>
            <w:r>
              <w:t xml:space="preserve"> d</w:t>
            </w:r>
            <w:r>
              <w:t>ữ</w:t>
            </w:r>
            <w:r>
              <w:t xml:space="preserve"> li</w:t>
            </w:r>
            <w:r>
              <w:t>ệ</w:t>
            </w:r>
            <w:r>
              <w:t>u.</w:t>
            </w:r>
          </w:p>
        </w:tc>
      </w:tr>
    </w:tbl>
    <w:p w:rsidR="008C3B57" w:rsidRDefault="00A67710" w:rsidP="00F9212D">
      <w:pPr>
        <w:spacing w:before="120" w:after="120" w:line="276" w:lineRule="auto"/>
      </w:pPr>
      <w:r>
        <w:rPr>
          <w:b/>
          <w:sz w:val="26"/>
        </w:rPr>
        <w:t>V. B</w:t>
      </w:r>
      <w:r>
        <w:rPr>
          <w:b/>
          <w:sz w:val="26"/>
        </w:rPr>
        <w:t>Ả</w:t>
      </w:r>
      <w:r>
        <w:rPr>
          <w:b/>
          <w:sz w:val="26"/>
        </w:rPr>
        <w:t>NG TRA C</w:t>
      </w:r>
      <w:r>
        <w:rPr>
          <w:b/>
          <w:sz w:val="26"/>
        </w:rPr>
        <w:t>Ứ</w:t>
      </w:r>
      <w:r>
        <w:rPr>
          <w:b/>
          <w:sz w:val="26"/>
        </w:rPr>
        <w:t>U NHANH THEO VÙNG</w:t>
      </w:r>
    </w:p>
    <w:tbl>
      <w:tblPr>
        <w:tblStyle w:val="TableGrid"/>
        <w:tblW w:w="9784" w:type="dxa"/>
        <w:jc w:val="center"/>
        <w:tblLook w:val="04A0" w:firstRow="1" w:lastRow="0" w:firstColumn="1" w:lastColumn="0" w:noHBand="0" w:noVBand="1"/>
      </w:tblPr>
      <w:tblGrid>
        <w:gridCol w:w="1298"/>
        <w:gridCol w:w="3217"/>
        <w:gridCol w:w="2845"/>
        <w:gridCol w:w="2424"/>
      </w:tblGrid>
      <w:tr w:rsidR="008C3B57" w:rsidTr="00F9212D">
        <w:trPr>
          <w:jc w:val="center"/>
        </w:trPr>
        <w:tc>
          <w:tcPr>
            <w:tcW w:w="1298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center"/>
            </w:pPr>
            <w:r>
              <w:rPr>
                <w:b/>
              </w:rPr>
              <w:t>Vùng</w:t>
            </w:r>
          </w:p>
        </w:tc>
        <w:tc>
          <w:tcPr>
            <w:tcW w:w="3217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center"/>
            </w:pPr>
            <w:r>
              <w:rPr>
                <w:b/>
              </w:rPr>
              <w:t>Không gian tr</w:t>
            </w:r>
            <w:r>
              <w:rPr>
                <w:b/>
              </w:rPr>
              <w:t>ọ</w:t>
            </w:r>
            <w:r>
              <w:rPr>
                <w:b/>
              </w:rPr>
              <w:t>ng đi</w:t>
            </w:r>
            <w:r>
              <w:rPr>
                <w:b/>
              </w:rPr>
              <w:t>ể</w:t>
            </w:r>
            <w:r>
              <w:rPr>
                <w:b/>
              </w:rPr>
              <w:t>m</w:t>
            </w:r>
          </w:p>
        </w:tc>
        <w:tc>
          <w:tcPr>
            <w:tcW w:w="2845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center"/>
            </w:pPr>
            <w:r>
              <w:rPr>
                <w:b/>
              </w:rPr>
              <w:t>Lo</w:t>
            </w:r>
            <w:r>
              <w:rPr>
                <w:b/>
              </w:rPr>
              <w:t>ạ</w:t>
            </w:r>
            <w:r>
              <w:rPr>
                <w:b/>
              </w:rPr>
              <w:t>i hình ưu tiên</w:t>
            </w:r>
          </w:p>
        </w:tc>
        <w:tc>
          <w:tcPr>
            <w:tcW w:w="2424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center"/>
            </w:pPr>
            <w:r>
              <w:rPr>
                <w:b/>
              </w:rPr>
              <w:t>M</w:t>
            </w:r>
            <w:r>
              <w:rPr>
                <w:b/>
              </w:rPr>
              <w:t>ứ</w:t>
            </w:r>
            <w:r>
              <w:rPr>
                <w:b/>
              </w:rPr>
              <w:t>c đ</w:t>
            </w:r>
            <w:r>
              <w:rPr>
                <w:b/>
              </w:rPr>
              <w:t>ộ</w:t>
            </w:r>
            <w:r>
              <w:rPr>
                <w:b/>
              </w:rPr>
              <w:t xml:space="preserve"> ki</w:t>
            </w:r>
            <w:r>
              <w:rPr>
                <w:b/>
              </w:rPr>
              <w:t>ể</w:t>
            </w:r>
            <w:r>
              <w:rPr>
                <w:b/>
              </w:rPr>
              <w:t>m soát</w:t>
            </w:r>
          </w:p>
        </w:tc>
      </w:tr>
      <w:tr w:rsidR="008C3B57" w:rsidTr="00F9212D">
        <w:trPr>
          <w:jc w:val="center"/>
        </w:trPr>
        <w:tc>
          <w:tcPr>
            <w:tcW w:w="1298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center"/>
            </w:pPr>
            <w:r>
              <w:t>I</w:t>
            </w:r>
          </w:p>
        </w:tc>
        <w:tc>
          <w:tcPr>
            <w:tcW w:w="3217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Trung tâm chính tr</w:t>
            </w:r>
            <w:r>
              <w:t>ị</w:t>
            </w:r>
            <w:r>
              <w:t>, H</w:t>
            </w:r>
            <w:r>
              <w:t>ồ</w:t>
            </w:r>
            <w:r>
              <w:t xml:space="preserve"> Hoàn Ki</w:t>
            </w:r>
            <w:r>
              <w:t>ế</w:t>
            </w:r>
            <w:r>
              <w:t>m, ph</w:t>
            </w:r>
            <w:r>
              <w:t>ố</w:t>
            </w:r>
            <w:r>
              <w:t xml:space="preserve"> c</w:t>
            </w:r>
            <w:r>
              <w:t>ổ</w:t>
            </w:r>
            <w:r>
              <w:t>, di s</w:t>
            </w:r>
            <w:r>
              <w:t>ả</w:t>
            </w:r>
            <w:r>
              <w:t>n, qu</w:t>
            </w:r>
            <w:r>
              <w:t>ả</w:t>
            </w:r>
            <w:r>
              <w:t>ng trư</w:t>
            </w:r>
            <w:r>
              <w:t>ờ</w:t>
            </w:r>
            <w:r>
              <w:t>ng</w:t>
            </w:r>
          </w:p>
        </w:tc>
        <w:tc>
          <w:tcPr>
            <w:tcW w:w="2845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Thông tin công c</w:t>
            </w:r>
            <w:r>
              <w:t>ộ</w:t>
            </w:r>
            <w:r>
              <w:t>ng, văn hóa, du l</w:t>
            </w:r>
            <w:r>
              <w:t>ị</w:t>
            </w:r>
            <w:r>
              <w:t>ch,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n, ngh</w:t>
            </w:r>
            <w:r>
              <w:t>ệ</w:t>
            </w:r>
            <w:r>
              <w:t xml:space="preserve"> thu</w:t>
            </w:r>
            <w:r>
              <w:t>ậ</w:t>
            </w:r>
            <w:r>
              <w:t>t công c</w:t>
            </w:r>
            <w:r>
              <w:t>ộ</w:t>
            </w:r>
            <w:r>
              <w:t>ng</w:t>
            </w:r>
          </w:p>
        </w:tc>
        <w:tc>
          <w:tcPr>
            <w:tcW w:w="2424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R</w:t>
            </w:r>
            <w:r>
              <w:t>ấ</w:t>
            </w:r>
            <w:r>
              <w:t>t cao</w:t>
            </w:r>
            <w:r>
              <w:t>/nghiêm ng</w:t>
            </w:r>
            <w:r>
              <w:t>ặ</w:t>
            </w:r>
            <w:r>
              <w:t>t</w:t>
            </w:r>
          </w:p>
        </w:tc>
      </w:tr>
      <w:tr w:rsidR="008C3B57" w:rsidTr="00F9212D">
        <w:trPr>
          <w:jc w:val="center"/>
        </w:trPr>
        <w:tc>
          <w:tcPr>
            <w:tcW w:w="1298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center"/>
            </w:pPr>
            <w:r>
              <w:t>II</w:t>
            </w:r>
          </w:p>
        </w:tc>
        <w:tc>
          <w:tcPr>
            <w:tcW w:w="3217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Đô th</w:t>
            </w:r>
            <w:r>
              <w:t>ị</w:t>
            </w:r>
            <w:r>
              <w:t xml:space="preserve"> l</w:t>
            </w:r>
            <w:r>
              <w:t>ị</w:t>
            </w:r>
            <w:r>
              <w:t>ch s</w:t>
            </w:r>
            <w:r>
              <w:t>ử</w:t>
            </w:r>
            <w:r>
              <w:t>, thương m</w:t>
            </w:r>
            <w:r>
              <w:t>ạ</w:t>
            </w:r>
            <w:r>
              <w:t>i – d</w:t>
            </w:r>
            <w:r>
              <w:t>ị</w:t>
            </w:r>
            <w:r>
              <w:t>ch v</w:t>
            </w:r>
            <w:r>
              <w:t>ụ</w:t>
            </w:r>
            <w:r>
              <w:t>, hành chính – đ</w:t>
            </w:r>
            <w:r>
              <w:t>ố</w:t>
            </w:r>
            <w:r>
              <w:t>i ngo</w:t>
            </w:r>
            <w:r>
              <w:t>ạ</w:t>
            </w:r>
            <w:r>
              <w:t>i</w:t>
            </w:r>
          </w:p>
        </w:tc>
        <w:tc>
          <w:tcPr>
            <w:tcW w:w="2845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Bi</w:t>
            </w:r>
            <w:r>
              <w:t>ể</w:t>
            </w:r>
            <w:r>
              <w:t>n hi</w:t>
            </w:r>
            <w:r>
              <w:t>ệ</w:t>
            </w:r>
            <w:r>
              <w:t>u, thương m</w:t>
            </w:r>
            <w:r>
              <w:t>ạ</w:t>
            </w:r>
            <w:r>
              <w:t>i có ki</w:t>
            </w:r>
            <w:r>
              <w:t>ể</w:t>
            </w:r>
            <w:r>
              <w:t>m soát, qu</w:t>
            </w:r>
            <w:r>
              <w:t>ả</w:t>
            </w:r>
            <w:r>
              <w:t>ng cáo s</w:t>
            </w:r>
            <w:r>
              <w:t>ố</w:t>
            </w:r>
            <w:r>
              <w:t xml:space="preserve"> ch</w:t>
            </w:r>
            <w:r>
              <w:t>ọ</w:t>
            </w:r>
            <w:r>
              <w:t>n l</w:t>
            </w:r>
            <w:r>
              <w:t>ọ</w:t>
            </w:r>
            <w:r>
              <w:t>c</w:t>
            </w:r>
          </w:p>
        </w:tc>
        <w:tc>
          <w:tcPr>
            <w:tcW w:w="2424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Cao</w:t>
            </w:r>
          </w:p>
        </w:tc>
      </w:tr>
      <w:tr w:rsidR="008C3B57" w:rsidTr="00F9212D">
        <w:trPr>
          <w:jc w:val="center"/>
        </w:trPr>
        <w:tc>
          <w:tcPr>
            <w:tcW w:w="1298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center"/>
            </w:pPr>
            <w:r>
              <w:t>III</w:t>
            </w:r>
          </w:p>
        </w:tc>
        <w:tc>
          <w:tcPr>
            <w:tcW w:w="3217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Thương m</w:t>
            </w:r>
            <w:r>
              <w:t>ạ</w:t>
            </w:r>
            <w:r>
              <w:t>i, tài chính, văn phòng, trung tâm thương m</w:t>
            </w:r>
            <w:r>
              <w:t>ạ</w:t>
            </w:r>
            <w:r>
              <w:t>i</w:t>
            </w:r>
          </w:p>
        </w:tc>
        <w:tc>
          <w:tcPr>
            <w:tcW w:w="2845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LED/DOOH, thương m</w:t>
            </w:r>
            <w:r>
              <w:t>ạ</w:t>
            </w:r>
            <w:r>
              <w:t>i, công ngh</w:t>
            </w:r>
            <w:r>
              <w:t>ệ</w:t>
            </w:r>
            <w:r>
              <w:t>, qu</w:t>
            </w:r>
            <w:r>
              <w:t>ả</w:t>
            </w:r>
            <w:r>
              <w:t xml:space="preserve">ng cáo trên công </w:t>
            </w:r>
            <w:r>
              <w:t>trình</w:t>
            </w:r>
          </w:p>
        </w:tc>
        <w:tc>
          <w:tcPr>
            <w:tcW w:w="2424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Theo thi</w:t>
            </w:r>
            <w:r>
              <w:t>ế</w:t>
            </w:r>
            <w:r>
              <w:t>t k</w:t>
            </w:r>
            <w:r>
              <w:t>ế</w:t>
            </w:r>
            <w:r>
              <w:t xml:space="preserve"> không gian</w:t>
            </w:r>
          </w:p>
        </w:tc>
      </w:tr>
      <w:tr w:rsidR="008C3B57" w:rsidTr="00F9212D">
        <w:trPr>
          <w:jc w:val="center"/>
        </w:trPr>
        <w:tc>
          <w:tcPr>
            <w:tcW w:w="1298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center"/>
            </w:pPr>
            <w:r>
              <w:t>IV</w:t>
            </w:r>
          </w:p>
        </w:tc>
        <w:tc>
          <w:tcPr>
            <w:tcW w:w="3217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Vành đai, tr</w:t>
            </w:r>
            <w:r>
              <w:t>ụ</w:t>
            </w:r>
            <w:r>
              <w:t>c hư</w:t>
            </w:r>
            <w:r>
              <w:t>ớ</w:t>
            </w:r>
            <w:r>
              <w:t>ng tâm, TOD, đ</w:t>
            </w:r>
            <w:r>
              <w:t>ầ</w:t>
            </w:r>
            <w:r>
              <w:t>u m</w:t>
            </w:r>
            <w:r>
              <w:t>ố</w:t>
            </w:r>
            <w:r>
              <w:t>i giao thông</w:t>
            </w:r>
          </w:p>
        </w:tc>
        <w:tc>
          <w:tcPr>
            <w:tcW w:w="2845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LED/DOOH, qu</w:t>
            </w:r>
            <w:r>
              <w:t>ả</w:t>
            </w:r>
            <w:r>
              <w:t>ng cáo h</w:t>
            </w:r>
            <w:r>
              <w:t>ạ</w:t>
            </w:r>
            <w:r>
              <w:t xml:space="preserve"> t</w:t>
            </w:r>
            <w:r>
              <w:t>ầ</w:t>
            </w:r>
            <w:r>
              <w:t>ng, phương ti</w:t>
            </w:r>
            <w:r>
              <w:t>ệ</w:t>
            </w:r>
            <w:r>
              <w:t>n, d</w:t>
            </w:r>
            <w:r>
              <w:t>ị</w:t>
            </w:r>
            <w:r>
              <w:t>ch v</w:t>
            </w:r>
            <w:r>
              <w:t>ụ</w:t>
            </w:r>
          </w:p>
        </w:tc>
        <w:tc>
          <w:tcPr>
            <w:tcW w:w="2424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Ki</w:t>
            </w:r>
            <w:r>
              <w:t>ể</w:t>
            </w:r>
            <w:r>
              <w:t>m soát ATGT ch</w:t>
            </w:r>
            <w:r>
              <w:t>ặ</w:t>
            </w:r>
            <w:r>
              <w:t>t</w:t>
            </w:r>
          </w:p>
        </w:tc>
      </w:tr>
      <w:tr w:rsidR="008C3B57" w:rsidTr="00F9212D">
        <w:trPr>
          <w:jc w:val="center"/>
        </w:trPr>
        <w:tc>
          <w:tcPr>
            <w:tcW w:w="1298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center"/>
            </w:pPr>
            <w:r>
              <w:t>V</w:t>
            </w:r>
          </w:p>
        </w:tc>
        <w:tc>
          <w:tcPr>
            <w:tcW w:w="3217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Đô th</w:t>
            </w:r>
            <w:r>
              <w:t>ị</w:t>
            </w:r>
            <w:r>
              <w:t xml:space="preserve"> m</w:t>
            </w:r>
            <w:r>
              <w:t>ớ</w:t>
            </w:r>
            <w:r>
              <w:t>i, Hòa L</w:t>
            </w:r>
            <w:r>
              <w:t>ạ</w:t>
            </w:r>
            <w:r>
              <w:t>c, NIC, Đông Anh, Mê Linh, phía B</w:t>
            </w:r>
            <w:r>
              <w:t>ắ</w:t>
            </w:r>
            <w:r>
              <w:t>c sông H</w:t>
            </w:r>
            <w:r>
              <w:t>ồ</w:t>
            </w:r>
            <w:r>
              <w:t>ng</w:t>
            </w:r>
          </w:p>
        </w:tc>
        <w:tc>
          <w:tcPr>
            <w:tcW w:w="2845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Qu</w:t>
            </w:r>
            <w:r>
              <w:t>ả</w:t>
            </w:r>
            <w:r>
              <w:t>ng cáo thông minh, s</w:t>
            </w:r>
            <w:r>
              <w:t>ố</w:t>
            </w:r>
            <w:r>
              <w:t xml:space="preserve">, AI/IoT, </w:t>
            </w:r>
            <w:r>
              <w:t>ti</w:t>
            </w:r>
            <w:r>
              <w:t>ệ</w:t>
            </w:r>
            <w:r>
              <w:t>n ích đô th</w:t>
            </w:r>
            <w:r>
              <w:t>ị</w:t>
            </w:r>
          </w:p>
        </w:tc>
        <w:tc>
          <w:tcPr>
            <w:tcW w:w="2424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Ưu tiên phát tri</w:t>
            </w:r>
            <w:r>
              <w:t>ể</w:t>
            </w:r>
            <w:r>
              <w:t>n có ki</w:t>
            </w:r>
            <w:r>
              <w:t>ể</w:t>
            </w:r>
            <w:r>
              <w:t>m soát</w:t>
            </w:r>
          </w:p>
        </w:tc>
      </w:tr>
      <w:tr w:rsidR="008C3B57" w:rsidTr="00F9212D">
        <w:trPr>
          <w:jc w:val="center"/>
        </w:trPr>
        <w:tc>
          <w:tcPr>
            <w:tcW w:w="1298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center"/>
            </w:pPr>
            <w:r>
              <w:t>VI</w:t>
            </w:r>
          </w:p>
        </w:tc>
        <w:tc>
          <w:tcPr>
            <w:tcW w:w="3217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C</w:t>
            </w:r>
            <w:r>
              <w:t>ử</w:t>
            </w:r>
            <w:r>
              <w:t>a ngõ, hành lang phát tri</w:t>
            </w:r>
            <w:r>
              <w:t>ể</w:t>
            </w:r>
            <w:r>
              <w:t>n, liên k</w:t>
            </w:r>
            <w:r>
              <w:t>ế</w:t>
            </w:r>
            <w:r>
              <w:t>t vùng</w:t>
            </w:r>
          </w:p>
        </w:tc>
        <w:tc>
          <w:tcPr>
            <w:tcW w:w="2845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Billboard,</w:t>
            </w:r>
            <w:r w:rsidR="00F9212D">
              <w:t xml:space="preserve"> LED/DOOH, </w:t>
            </w:r>
            <w:r>
              <w:t>thương hi</w:t>
            </w:r>
            <w:r>
              <w:t>ệ</w:t>
            </w:r>
            <w:r>
              <w:t>u, du l</w:t>
            </w:r>
            <w:r>
              <w:t>ị</w:t>
            </w:r>
            <w:r>
              <w:t>ch – đ</w:t>
            </w:r>
            <w:r>
              <w:t>ầ</w:t>
            </w:r>
            <w:r>
              <w:t>u tư</w:t>
            </w:r>
          </w:p>
        </w:tc>
        <w:tc>
          <w:tcPr>
            <w:tcW w:w="2424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Ki</w:t>
            </w:r>
            <w:r>
              <w:t>ể</w:t>
            </w:r>
            <w:r>
              <w:t>m soát c</w:t>
            </w:r>
            <w:r>
              <w:t>ả</w:t>
            </w:r>
            <w:r>
              <w:t>nh quan và ATGT</w:t>
            </w:r>
          </w:p>
        </w:tc>
      </w:tr>
      <w:tr w:rsidR="008C3B57" w:rsidTr="00F9212D">
        <w:trPr>
          <w:jc w:val="center"/>
        </w:trPr>
        <w:tc>
          <w:tcPr>
            <w:tcW w:w="1298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center"/>
            </w:pPr>
            <w:r>
              <w:t>VII</w:t>
            </w:r>
          </w:p>
        </w:tc>
        <w:tc>
          <w:tcPr>
            <w:tcW w:w="3217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KCN, CCN, logistics, kho v</w:t>
            </w:r>
            <w:r>
              <w:t>ậ</w:t>
            </w:r>
            <w:r>
              <w:t>n, s</w:t>
            </w:r>
            <w:r>
              <w:t>ả</w:t>
            </w:r>
            <w:r>
              <w:t>n xu</w:t>
            </w:r>
            <w:r>
              <w:t>ấ</w:t>
            </w:r>
            <w:r>
              <w:t>t</w:t>
            </w:r>
          </w:p>
        </w:tc>
        <w:tc>
          <w:tcPr>
            <w:tcW w:w="2845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Thương hi</w:t>
            </w:r>
            <w:r>
              <w:t>ệ</w:t>
            </w:r>
            <w:r>
              <w:t>u doanh nghi</w:t>
            </w:r>
            <w:r>
              <w:t>ệ</w:t>
            </w:r>
            <w:r>
              <w:t>p, s</w:t>
            </w:r>
            <w:r>
              <w:t>ả</w:t>
            </w:r>
            <w:r>
              <w:t>n ph</w:t>
            </w:r>
            <w:r>
              <w:t>ẩ</w:t>
            </w:r>
            <w:r>
              <w:t xml:space="preserve">m, </w:t>
            </w:r>
            <w:r>
              <w:t>logistics, d</w:t>
            </w:r>
            <w:r>
              <w:t>ị</w:t>
            </w:r>
            <w:r>
              <w:t>ch v</w:t>
            </w:r>
            <w:r>
              <w:t>ụ</w:t>
            </w:r>
          </w:p>
        </w:tc>
        <w:tc>
          <w:tcPr>
            <w:tcW w:w="2424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Theo ATGT, PCCC, môi trư</w:t>
            </w:r>
            <w:r>
              <w:t>ờ</w:t>
            </w:r>
            <w:r>
              <w:t>ng</w:t>
            </w:r>
          </w:p>
        </w:tc>
      </w:tr>
      <w:tr w:rsidR="008C3B57" w:rsidTr="00F9212D">
        <w:trPr>
          <w:jc w:val="center"/>
        </w:trPr>
        <w:tc>
          <w:tcPr>
            <w:tcW w:w="1298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center"/>
            </w:pPr>
            <w:r>
              <w:t>VIII</w:t>
            </w:r>
          </w:p>
        </w:tc>
        <w:tc>
          <w:tcPr>
            <w:tcW w:w="3217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H</w:t>
            </w:r>
            <w:r>
              <w:t>ồ</w:t>
            </w:r>
            <w:r>
              <w:t xml:space="preserve"> Tây, Đư</w:t>
            </w:r>
            <w:r>
              <w:t>ờ</w:t>
            </w:r>
            <w:r>
              <w:t>ng Lâm, Chùa Hương, Ba Vì, Đ</w:t>
            </w:r>
            <w:r>
              <w:t>ồ</w:t>
            </w:r>
            <w:r>
              <w:t>ng Mô, không gian l</w:t>
            </w:r>
            <w:r>
              <w:t>ễ</w:t>
            </w:r>
            <w:r>
              <w:t xml:space="preserve"> h</w:t>
            </w:r>
            <w:r>
              <w:t>ộ</w:t>
            </w:r>
            <w:r>
              <w:t>i</w:t>
            </w:r>
          </w:p>
        </w:tc>
        <w:tc>
          <w:tcPr>
            <w:tcW w:w="2845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Văn hóa, du l</w:t>
            </w:r>
            <w:r>
              <w:t>ị</w:t>
            </w:r>
            <w:r>
              <w:t>ch, s</w:t>
            </w:r>
            <w:r>
              <w:t>ự</w:t>
            </w:r>
            <w:r>
              <w:t xml:space="preserve"> ki</w:t>
            </w:r>
            <w:r>
              <w:t>ệ</w:t>
            </w:r>
            <w:r>
              <w:t>n, ngh</w:t>
            </w:r>
            <w:r>
              <w:t>ệ</w:t>
            </w:r>
            <w:r>
              <w:t xml:space="preserve"> thu</w:t>
            </w:r>
            <w:r>
              <w:t>ậ</w:t>
            </w:r>
            <w:r>
              <w:t>t, tr</w:t>
            </w:r>
            <w:r>
              <w:t>ả</w:t>
            </w:r>
            <w:r>
              <w:t>i nghi</w:t>
            </w:r>
            <w:r>
              <w:t>ệ</w:t>
            </w:r>
            <w:r>
              <w:t>m</w:t>
            </w:r>
          </w:p>
        </w:tc>
        <w:tc>
          <w:tcPr>
            <w:tcW w:w="2424" w:type="dxa"/>
            <w:vAlign w:val="center"/>
          </w:tcPr>
          <w:p w:rsidR="008C3B57" w:rsidRDefault="00A67710" w:rsidP="00F9212D">
            <w:pPr>
              <w:spacing w:before="120" w:after="120" w:line="276" w:lineRule="auto"/>
              <w:jc w:val="both"/>
            </w:pPr>
            <w:r>
              <w:t>Ưu tiên c</w:t>
            </w:r>
            <w:r>
              <w:t>ả</w:t>
            </w:r>
            <w:r>
              <w:t>nh quan, h</w:t>
            </w:r>
            <w:r>
              <w:t>ạ</w:t>
            </w:r>
            <w:r>
              <w:t>n ch</w:t>
            </w:r>
            <w:r>
              <w:t>ế</w:t>
            </w:r>
            <w:r>
              <w:t xml:space="preserve"> bi</w:t>
            </w:r>
            <w:r>
              <w:t>ể</w:t>
            </w:r>
            <w:r>
              <w:t>n b</w:t>
            </w:r>
            <w:r>
              <w:t>ả</w:t>
            </w:r>
            <w:r>
              <w:t>ng l</w:t>
            </w:r>
            <w:r>
              <w:t>ớ</w:t>
            </w:r>
            <w:r>
              <w:t>n</w:t>
            </w:r>
          </w:p>
        </w:tc>
      </w:tr>
    </w:tbl>
    <w:p w:rsidR="008C3B57" w:rsidRPr="00B06366" w:rsidRDefault="00A67710" w:rsidP="00F9212D">
      <w:pPr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b/>
          <w:sz w:val="28"/>
          <w:szCs w:val="28"/>
        </w:rPr>
        <w:t>VI. T</w:t>
      </w:r>
      <w:r w:rsidRPr="00B06366">
        <w:rPr>
          <w:b/>
          <w:sz w:val="28"/>
          <w:szCs w:val="28"/>
        </w:rPr>
        <w:t>Ổ</w:t>
      </w:r>
      <w:r w:rsidRPr="00B06366">
        <w:rPr>
          <w:b/>
          <w:sz w:val="28"/>
          <w:szCs w:val="28"/>
        </w:rPr>
        <w:t xml:space="preserve"> CH</w:t>
      </w:r>
      <w:r w:rsidRPr="00B06366">
        <w:rPr>
          <w:b/>
          <w:sz w:val="28"/>
          <w:szCs w:val="28"/>
        </w:rPr>
        <w:t>Ứ</w:t>
      </w:r>
      <w:r w:rsidRPr="00B06366">
        <w:rPr>
          <w:b/>
          <w:sz w:val="28"/>
          <w:szCs w:val="28"/>
        </w:rPr>
        <w:t>C TH</w:t>
      </w:r>
      <w:r w:rsidRPr="00B06366">
        <w:rPr>
          <w:b/>
          <w:sz w:val="28"/>
          <w:szCs w:val="28"/>
        </w:rPr>
        <w:t>Ự</w:t>
      </w:r>
      <w:r w:rsidRPr="00B06366">
        <w:rPr>
          <w:b/>
          <w:sz w:val="28"/>
          <w:szCs w:val="28"/>
        </w:rPr>
        <w:t>C HI</w:t>
      </w:r>
      <w:r w:rsidRPr="00B06366">
        <w:rPr>
          <w:b/>
          <w:sz w:val="28"/>
          <w:szCs w:val="28"/>
        </w:rPr>
        <w:t>Ệ</w:t>
      </w:r>
      <w:r w:rsidRPr="00B06366">
        <w:rPr>
          <w:b/>
          <w:sz w:val="28"/>
          <w:szCs w:val="28"/>
        </w:rPr>
        <w:t>N VÀ C</w:t>
      </w:r>
      <w:r w:rsidRPr="00B06366">
        <w:rPr>
          <w:b/>
          <w:sz w:val="28"/>
          <w:szCs w:val="28"/>
        </w:rPr>
        <w:t>Ậ</w:t>
      </w:r>
      <w:r w:rsidRPr="00B06366">
        <w:rPr>
          <w:b/>
          <w:sz w:val="28"/>
          <w:szCs w:val="28"/>
        </w:rPr>
        <w:t>P NH</w:t>
      </w:r>
      <w:r w:rsidRPr="00B06366">
        <w:rPr>
          <w:b/>
          <w:sz w:val="28"/>
          <w:szCs w:val="28"/>
        </w:rPr>
        <w:t>Ậ</w:t>
      </w:r>
      <w:r w:rsidRPr="00B06366">
        <w:rPr>
          <w:b/>
          <w:sz w:val="28"/>
          <w:szCs w:val="28"/>
        </w:rPr>
        <w:t>T DANH M</w:t>
      </w:r>
      <w:r w:rsidRPr="00B06366">
        <w:rPr>
          <w:b/>
          <w:sz w:val="28"/>
          <w:szCs w:val="28"/>
        </w:rPr>
        <w:t>Ụ</w:t>
      </w:r>
      <w:r w:rsidRPr="00B06366">
        <w:rPr>
          <w:b/>
          <w:sz w:val="28"/>
          <w:szCs w:val="28"/>
        </w:rPr>
        <w:t>C</w:t>
      </w:r>
    </w:p>
    <w:p w:rsidR="008C3B57" w:rsidRPr="00B06366" w:rsidRDefault="00A67710" w:rsidP="00F9212D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sz w:val="28"/>
          <w:szCs w:val="28"/>
        </w:rPr>
        <w:t>S</w:t>
      </w:r>
      <w:r w:rsidRPr="00B06366">
        <w:rPr>
          <w:sz w:val="28"/>
          <w:szCs w:val="28"/>
        </w:rPr>
        <w:t>ở</w:t>
      </w:r>
      <w:r w:rsidRPr="00B06366">
        <w:rPr>
          <w:sz w:val="28"/>
          <w:szCs w:val="28"/>
        </w:rPr>
        <w:t xml:space="preserve"> Văn hóa và Th</w:t>
      </w:r>
      <w:r w:rsidRPr="00B06366">
        <w:rPr>
          <w:sz w:val="28"/>
          <w:szCs w:val="28"/>
        </w:rPr>
        <w:t>ể</w:t>
      </w:r>
      <w:r w:rsidRPr="00B06366">
        <w:rPr>
          <w:sz w:val="28"/>
          <w:szCs w:val="28"/>
        </w:rPr>
        <w:t xml:space="preserve"> thao ch</w:t>
      </w:r>
      <w:r w:rsidRPr="00B06366">
        <w:rPr>
          <w:sz w:val="28"/>
          <w:szCs w:val="28"/>
        </w:rPr>
        <w:t>ủ</w:t>
      </w:r>
      <w:r w:rsidRPr="00B06366">
        <w:rPr>
          <w:sz w:val="28"/>
          <w:szCs w:val="28"/>
        </w:rPr>
        <w:t xml:space="preserve"> trì qu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n lý, chu</w:t>
      </w:r>
      <w:r w:rsidRPr="00B06366">
        <w:rPr>
          <w:sz w:val="28"/>
          <w:szCs w:val="28"/>
        </w:rPr>
        <w:t>ẩ</w:t>
      </w:r>
      <w:r w:rsidRPr="00B06366">
        <w:rPr>
          <w:sz w:val="28"/>
          <w:szCs w:val="28"/>
        </w:rPr>
        <w:t>n hóa, c</w:t>
      </w:r>
      <w:r w:rsidRPr="00B06366">
        <w:rPr>
          <w:sz w:val="28"/>
          <w:szCs w:val="28"/>
        </w:rPr>
        <w:t>ậ</w:t>
      </w:r>
      <w:r w:rsidRPr="00B06366">
        <w:rPr>
          <w:sz w:val="28"/>
          <w:szCs w:val="28"/>
        </w:rPr>
        <w:t>p nh</w:t>
      </w:r>
      <w:r w:rsidRPr="00B06366">
        <w:rPr>
          <w:sz w:val="28"/>
          <w:szCs w:val="28"/>
        </w:rPr>
        <w:t>ậ</w:t>
      </w:r>
      <w:r w:rsidRPr="00B06366">
        <w:rPr>
          <w:sz w:val="28"/>
          <w:szCs w:val="28"/>
        </w:rPr>
        <w:t>t và công b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 xml:space="preserve"> danh m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c; t</w:t>
      </w:r>
      <w:r w:rsidRPr="00B06366">
        <w:rPr>
          <w:sz w:val="28"/>
          <w:szCs w:val="28"/>
        </w:rPr>
        <w:t>ổ</w:t>
      </w:r>
      <w:r w:rsidRPr="00B06366">
        <w:rPr>
          <w:sz w:val="28"/>
          <w:szCs w:val="28"/>
        </w:rPr>
        <w:t xml:space="preserve"> ch</w:t>
      </w:r>
      <w:r w:rsidRPr="00B06366">
        <w:rPr>
          <w:sz w:val="28"/>
          <w:szCs w:val="28"/>
        </w:rPr>
        <w:t>ứ</w:t>
      </w:r>
      <w:r w:rsidRPr="00B06366">
        <w:rPr>
          <w:sz w:val="28"/>
          <w:szCs w:val="28"/>
        </w:rPr>
        <w:t>c liên thông v</w:t>
      </w:r>
      <w:r w:rsidRPr="00B06366">
        <w:rPr>
          <w:sz w:val="28"/>
          <w:szCs w:val="28"/>
        </w:rPr>
        <w:t>ớ</w:t>
      </w:r>
      <w:r w:rsidRPr="00B06366">
        <w:rPr>
          <w:sz w:val="28"/>
          <w:szCs w:val="28"/>
        </w:rPr>
        <w:t>i cơ s</w:t>
      </w:r>
      <w:r w:rsidRPr="00B06366">
        <w:rPr>
          <w:sz w:val="28"/>
          <w:szCs w:val="28"/>
        </w:rPr>
        <w:t>ở</w:t>
      </w:r>
      <w:r w:rsidRPr="00B06366">
        <w:rPr>
          <w:sz w:val="28"/>
          <w:szCs w:val="28"/>
        </w:rPr>
        <w:t xml:space="preserve"> d</w:t>
      </w:r>
      <w:r w:rsidRPr="00B06366">
        <w:rPr>
          <w:sz w:val="28"/>
          <w:szCs w:val="28"/>
        </w:rPr>
        <w:t>ữ</w:t>
      </w:r>
      <w:r w:rsidRPr="00B06366">
        <w:rPr>
          <w:sz w:val="28"/>
          <w:szCs w:val="28"/>
        </w:rPr>
        <w:t xml:space="preserve"> li</w:t>
      </w:r>
      <w:r w:rsidRPr="00B06366">
        <w:rPr>
          <w:sz w:val="28"/>
          <w:szCs w:val="28"/>
        </w:rPr>
        <w:t>ệ</w:t>
      </w:r>
      <w:r w:rsidRPr="00B06366">
        <w:rPr>
          <w:sz w:val="28"/>
          <w:szCs w:val="28"/>
        </w:rPr>
        <w:t>u và b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n đ</w:t>
      </w:r>
      <w:r w:rsidRPr="00B06366">
        <w:rPr>
          <w:sz w:val="28"/>
          <w:szCs w:val="28"/>
        </w:rPr>
        <w:t>ồ</w:t>
      </w:r>
      <w:r w:rsidRPr="00B06366">
        <w:rPr>
          <w:sz w:val="28"/>
          <w:szCs w:val="28"/>
        </w:rPr>
        <w:t xml:space="preserve"> s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 xml:space="preserve"> qu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n lý qu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ng cáo.</w:t>
      </w:r>
    </w:p>
    <w:p w:rsidR="008C3B57" w:rsidRPr="00B06366" w:rsidRDefault="00A67710" w:rsidP="00F9212D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sz w:val="28"/>
          <w:szCs w:val="28"/>
        </w:rPr>
        <w:t>UBND các xã, phư</w:t>
      </w:r>
      <w:r w:rsidRPr="00B06366">
        <w:rPr>
          <w:sz w:val="28"/>
          <w:szCs w:val="28"/>
        </w:rPr>
        <w:t>ờ</w:t>
      </w:r>
      <w:r w:rsidRPr="00B06366">
        <w:rPr>
          <w:sz w:val="28"/>
          <w:szCs w:val="28"/>
        </w:rPr>
        <w:t>ng rà soát toàn b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 xml:space="preserve"> tuy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n đư</w:t>
      </w:r>
      <w:r w:rsidRPr="00B06366">
        <w:rPr>
          <w:sz w:val="28"/>
          <w:szCs w:val="28"/>
        </w:rPr>
        <w:t>ờ</w:t>
      </w:r>
      <w:r w:rsidRPr="00B06366">
        <w:rPr>
          <w:sz w:val="28"/>
          <w:szCs w:val="28"/>
        </w:rPr>
        <w:t>ng thu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>c đ</w:t>
      </w:r>
      <w:r w:rsidRPr="00B06366">
        <w:rPr>
          <w:sz w:val="28"/>
          <w:szCs w:val="28"/>
        </w:rPr>
        <w:t>ị</w:t>
      </w:r>
      <w:r w:rsidRPr="00B06366">
        <w:rPr>
          <w:sz w:val="28"/>
          <w:szCs w:val="28"/>
        </w:rPr>
        <w:t>a bàn, nh</w:t>
      </w:r>
      <w:r w:rsidRPr="00B06366">
        <w:rPr>
          <w:sz w:val="28"/>
          <w:szCs w:val="28"/>
        </w:rPr>
        <w:t>ấ</w:t>
      </w:r>
      <w:r w:rsidRPr="00B06366">
        <w:rPr>
          <w:sz w:val="28"/>
          <w:szCs w:val="28"/>
        </w:rPr>
        <w:t>t là các tuy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n khu v</w:t>
      </w:r>
      <w:r w:rsidRPr="00B06366">
        <w:rPr>
          <w:sz w:val="28"/>
          <w:szCs w:val="28"/>
        </w:rPr>
        <w:t>ự</w:t>
      </w:r>
      <w:r w:rsidRPr="00B06366">
        <w:rPr>
          <w:sz w:val="28"/>
          <w:szCs w:val="28"/>
        </w:rPr>
        <w:t>c xa trung tâm, đư</w:t>
      </w:r>
      <w:r w:rsidRPr="00B06366">
        <w:rPr>
          <w:sz w:val="28"/>
          <w:szCs w:val="28"/>
        </w:rPr>
        <w:t>ờ</w:t>
      </w:r>
      <w:r w:rsidRPr="00B06366">
        <w:rPr>
          <w:sz w:val="28"/>
          <w:szCs w:val="28"/>
        </w:rPr>
        <w:t>ng</w:t>
      </w:r>
      <w:r w:rsidRPr="00B06366">
        <w:rPr>
          <w:sz w:val="28"/>
          <w:szCs w:val="28"/>
        </w:rPr>
        <w:t xml:space="preserve"> liên xã, tr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c huy</w:t>
      </w:r>
      <w:r w:rsidRPr="00B06366">
        <w:rPr>
          <w:sz w:val="28"/>
          <w:szCs w:val="28"/>
        </w:rPr>
        <w:t>ệ</w:t>
      </w:r>
      <w:r w:rsidRPr="00B06366">
        <w:rPr>
          <w:sz w:val="28"/>
          <w:szCs w:val="28"/>
        </w:rPr>
        <w:t>n, tuy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n vào khu đô th</w:t>
      </w:r>
      <w:r w:rsidRPr="00B06366">
        <w:rPr>
          <w:sz w:val="28"/>
          <w:szCs w:val="28"/>
        </w:rPr>
        <w:t>ị</w:t>
      </w:r>
      <w:r w:rsidRPr="00B06366">
        <w:rPr>
          <w:sz w:val="28"/>
          <w:szCs w:val="28"/>
        </w:rPr>
        <w:t>, KCN, c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m công nghi</w:t>
      </w:r>
      <w:r w:rsidRPr="00B06366">
        <w:rPr>
          <w:sz w:val="28"/>
          <w:szCs w:val="28"/>
        </w:rPr>
        <w:t>ệ</w:t>
      </w:r>
      <w:r w:rsidRPr="00B06366">
        <w:rPr>
          <w:sz w:val="28"/>
          <w:szCs w:val="28"/>
        </w:rPr>
        <w:t>p, đi</w:t>
      </w:r>
      <w:r w:rsidRPr="00B06366">
        <w:rPr>
          <w:sz w:val="28"/>
          <w:szCs w:val="28"/>
        </w:rPr>
        <w:t>ể</w:t>
      </w:r>
      <w:r w:rsidRPr="00B06366">
        <w:rPr>
          <w:sz w:val="28"/>
          <w:szCs w:val="28"/>
        </w:rPr>
        <w:t>m du l</w:t>
      </w:r>
      <w:r w:rsidRPr="00B06366">
        <w:rPr>
          <w:sz w:val="28"/>
          <w:szCs w:val="28"/>
        </w:rPr>
        <w:t>ị</w:t>
      </w:r>
      <w:r w:rsidRPr="00B06366">
        <w:rPr>
          <w:sz w:val="28"/>
          <w:szCs w:val="28"/>
        </w:rPr>
        <w:t>ch, di tích và khu v</w:t>
      </w:r>
      <w:r w:rsidRPr="00B06366">
        <w:rPr>
          <w:sz w:val="28"/>
          <w:szCs w:val="28"/>
        </w:rPr>
        <w:t>ự</w:t>
      </w:r>
      <w:r w:rsidRPr="00B06366">
        <w:rPr>
          <w:sz w:val="28"/>
          <w:szCs w:val="28"/>
        </w:rPr>
        <w:t>c có nhu c</w:t>
      </w:r>
      <w:r w:rsidRPr="00B06366">
        <w:rPr>
          <w:sz w:val="28"/>
          <w:szCs w:val="28"/>
        </w:rPr>
        <w:t>ầ</w:t>
      </w:r>
      <w:r w:rsidRPr="00B06366">
        <w:rPr>
          <w:sz w:val="28"/>
          <w:szCs w:val="28"/>
        </w:rPr>
        <w:t>u qu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ng cáo; xác nh</w:t>
      </w:r>
      <w:r w:rsidRPr="00B06366">
        <w:rPr>
          <w:sz w:val="28"/>
          <w:szCs w:val="28"/>
        </w:rPr>
        <w:t>ậ</w:t>
      </w:r>
      <w:r w:rsidRPr="00B06366">
        <w:rPr>
          <w:sz w:val="28"/>
          <w:szCs w:val="28"/>
        </w:rPr>
        <w:t>n thông tin trư</w:t>
      </w:r>
      <w:r w:rsidRPr="00B06366">
        <w:rPr>
          <w:sz w:val="28"/>
          <w:szCs w:val="28"/>
        </w:rPr>
        <w:t>ớ</w:t>
      </w:r>
      <w:r w:rsidRPr="00B06366">
        <w:rPr>
          <w:sz w:val="28"/>
          <w:szCs w:val="28"/>
        </w:rPr>
        <w:t>c khi c</w:t>
      </w:r>
      <w:r w:rsidRPr="00B06366">
        <w:rPr>
          <w:sz w:val="28"/>
          <w:szCs w:val="28"/>
        </w:rPr>
        <w:t>ậ</w:t>
      </w:r>
      <w:r w:rsidRPr="00B06366">
        <w:rPr>
          <w:sz w:val="28"/>
          <w:szCs w:val="28"/>
        </w:rPr>
        <w:t>p nh</w:t>
      </w:r>
      <w:r w:rsidRPr="00B06366">
        <w:rPr>
          <w:sz w:val="28"/>
          <w:szCs w:val="28"/>
        </w:rPr>
        <w:t>ậ</w:t>
      </w:r>
      <w:r w:rsidRPr="00B06366">
        <w:rPr>
          <w:sz w:val="28"/>
          <w:szCs w:val="28"/>
        </w:rPr>
        <w:t>t chính th</w:t>
      </w:r>
      <w:r w:rsidRPr="00B06366">
        <w:rPr>
          <w:sz w:val="28"/>
          <w:szCs w:val="28"/>
        </w:rPr>
        <w:t>ứ</w:t>
      </w:r>
      <w:r w:rsidRPr="00B06366">
        <w:rPr>
          <w:sz w:val="28"/>
          <w:szCs w:val="28"/>
        </w:rPr>
        <w:t>c.</w:t>
      </w:r>
    </w:p>
    <w:p w:rsidR="008C3B57" w:rsidRPr="00B06366" w:rsidRDefault="00A67710" w:rsidP="00F9212D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sz w:val="28"/>
          <w:szCs w:val="28"/>
        </w:rPr>
        <w:t>Các tuy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n m</w:t>
      </w:r>
      <w:r w:rsidRPr="00B06366">
        <w:rPr>
          <w:sz w:val="28"/>
          <w:szCs w:val="28"/>
        </w:rPr>
        <w:t>ớ</w:t>
      </w:r>
      <w:r w:rsidRPr="00B06366">
        <w:rPr>
          <w:sz w:val="28"/>
          <w:szCs w:val="28"/>
        </w:rPr>
        <w:t>i hình thành ho</w:t>
      </w:r>
      <w:r w:rsidRPr="00B06366">
        <w:rPr>
          <w:sz w:val="28"/>
          <w:szCs w:val="28"/>
        </w:rPr>
        <w:t>ặ</w:t>
      </w:r>
      <w:r w:rsidRPr="00B06366">
        <w:rPr>
          <w:sz w:val="28"/>
          <w:szCs w:val="28"/>
        </w:rPr>
        <w:t>c thay đ</w:t>
      </w:r>
      <w:r w:rsidRPr="00B06366">
        <w:rPr>
          <w:sz w:val="28"/>
          <w:szCs w:val="28"/>
        </w:rPr>
        <w:t>ổ</w:t>
      </w:r>
      <w:r w:rsidRPr="00B06366">
        <w:rPr>
          <w:sz w:val="28"/>
          <w:szCs w:val="28"/>
        </w:rPr>
        <w:t>i tên, đi</w:t>
      </w:r>
      <w:r w:rsidRPr="00B06366">
        <w:rPr>
          <w:sz w:val="28"/>
          <w:szCs w:val="28"/>
        </w:rPr>
        <w:t>ể</w:t>
      </w:r>
      <w:r w:rsidRPr="00B06366">
        <w:rPr>
          <w:sz w:val="28"/>
          <w:szCs w:val="28"/>
        </w:rPr>
        <w:t>m đ</w:t>
      </w:r>
      <w:r w:rsidRPr="00B06366">
        <w:rPr>
          <w:sz w:val="28"/>
          <w:szCs w:val="28"/>
        </w:rPr>
        <w:t>ầ</w:t>
      </w:r>
      <w:r w:rsidRPr="00B06366">
        <w:rPr>
          <w:sz w:val="28"/>
          <w:szCs w:val="28"/>
        </w:rPr>
        <w:t>u – đi</w:t>
      </w:r>
      <w:r w:rsidRPr="00B06366">
        <w:rPr>
          <w:sz w:val="28"/>
          <w:szCs w:val="28"/>
        </w:rPr>
        <w:t>ể</w:t>
      </w:r>
      <w:r w:rsidRPr="00B06366">
        <w:rPr>
          <w:sz w:val="28"/>
          <w:szCs w:val="28"/>
        </w:rPr>
        <w:t>m cu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i, c</w:t>
      </w:r>
      <w:r w:rsidRPr="00B06366">
        <w:rPr>
          <w:sz w:val="28"/>
          <w:szCs w:val="28"/>
        </w:rPr>
        <w:t>ấ</w:t>
      </w:r>
      <w:r w:rsidRPr="00B06366">
        <w:rPr>
          <w:sz w:val="28"/>
          <w:szCs w:val="28"/>
        </w:rPr>
        <w:t>p qu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n lý ho</w:t>
      </w:r>
      <w:r w:rsidRPr="00B06366">
        <w:rPr>
          <w:sz w:val="28"/>
          <w:szCs w:val="28"/>
        </w:rPr>
        <w:t>ặ</w:t>
      </w:r>
      <w:r w:rsidRPr="00B06366">
        <w:rPr>
          <w:sz w:val="28"/>
          <w:szCs w:val="28"/>
        </w:rPr>
        <w:t>c ch</w:t>
      </w:r>
      <w:r w:rsidRPr="00B06366">
        <w:rPr>
          <w:sz w:val="28"/>
          <w:szCs w:val="28"/>
        </w:rPr>
        <w:t>ứ</w:t>
      </w:r>
      <w:r w:rsidRPr="00B06366">
        <w:rPr>
          <w:sz w:val="28"/>
          <w:szCs w:val="28"/>
        </w:rPr>
        <w:t>c năng s</w:t>
      </w:r>
      <w:r w:rsidRPr="00B06366">
        <w:rPr>
          <w:sz w:val="28"/>
          <w:szCs w:val="28"/>
        </w:rPr>
        <w:t>ử</w:t>
      </w:r>
      <w:r w:rsidRPr="00B06366">
        <w:rPr>
          <w:sz w:val="28"/>
          <w:szCs w:val="28"/>
        </w:rPr>
        <w:t xml:space="preserve"> d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ng đ</w:t>
      </w:r>
      <w:r w:rsidRPr="00B06366">
        <w:rPr>
          <w:sz w:val="28"/>
          <w:szCs w:val="28"/>
        </w:rPr>
        <w:t>ấ</w:t>
      </w:r>
      <w:r w:rsidRPr="00B06366">
        <w:rPr>
          <w:sz w:val="28"/>
          <w:szCs w:val="28"/>
        </w:rPr>
        <w:t>t ph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i đư</w:t>
      </w:r>
      <w:r w:rsidRPr="00B06366">
        <w:rPr>
          <w:sz w:val="28"/>
          <w:szCs w:val="28"/>
        </w:rPr>
        <w:t>ợ</w:t>
      </w:r>
      <w:r w:rsidRPr="00B06366">
        <w:rPr>
          <w:sz w:val="28"/>
          <w:szCs w:val="28"/>
        </w:rPr>
        <w:t>c c</w:t>
      </w:r>
      <w:r w:rsidRPr="00B06366">
        <w:rPr>
          <w:sz w:val="28"/>
          <w:szCs w:val="28"/>
        </w:rPr>
        <w:t>ậ</w:t>
      </w:r>
      <w:r w:rsidRPr="00B06366">
        <w:rPr>
          <w:sz w:val="28"/>
          <w:szCs w:val="28"/>
        </w:rPr>
        <w:t>p nh</w:t>
      </w:r>
      <w:r w:rsidRPr="00B06366">
        <w:rPr>
          <w:sz w:val="28"/>
          <w:szCs w:val="28"/>
        </w:rPr>
        <w:t>ậ</w:t>
      </w:r>
      <w:r w:rsidRPr="00B06366">
        <w:rPr>
          <w:sz w:val="28"/>
          <w:szCs w:val="28"/>
        </w:rPr>
        <w:t>t vào danh m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c và b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n đ</w:t>
      </w:r>
      <w:r w:rsidRPr="00B06366">
        <w:rPr>
          <w:sz w:val="28"/>
          <w:szCs w:val="28"/>
        </w:rPr>
        <w:t>ồ</w:t>
      </w:r>
      <w:r w:rsidRPr="00B06366">
        <w:rPr>
          <w:sz w:val="28"/>
          <w:szCs w:val="28"/>
        </w:rPr>
        <w:t xml:space="preserve"> GIS.</w:t>
      </w:r>
    </w:p>
    <w:p w:rsidR="008C3B57" w:rsidRPr="00B06366" w:rsidRDefault="00A67710" w:rsidP="00F9212D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sz w:val="28"/>
          <w:szCs w:val="28"/>
        </w:rPr>
        <w:lastRenderedPageBreak/>
        <w:t>Đ</w:t>
      </w:r>
      <w:r w:rsidRPr="00B06366">
        <w:rPr>
          <w:sz w:val="28"/>
          <w:szCs w:val="28"/>
        </w:rPr>
        <w:t>ố</w:t>
      </w:r>
      <w:r w:rsidRPr="00B06366">
        <w:rPr>
          <w:sz w:val="28"/>
          <w:szCs w:val="28"/>
        </w:rPr>
        <w:t>i v</w:t>
      </w:r>
      <w:r w:rsidRPr="00B06366">
        <w:rPr>
          <w:sz w:val="28"/>
          <w:szCs w:val="28"/>
        </w:rPr>
        <w:t>ớ</w:t>
      </w:r>
      <w:r w:rsidRPr="00B06366">
        <w:rPr>
          <w:sz w:val="28"/>
          <w:szCs w:val="28"/>
        </w:rPr>
        <w:t>i tuy</w:t>
      </w:r>
      <w:r w:rsidRPr="00B06366">
        <w:rPr>
          <w:sz w:val="28"/>
          <w:szCs w:val="28"/>
        </w:rPr>
        <w:t>ế</w:t>
      </w:r>
      <w:r w:rsidRPr="00B06366">
        <w:rPr>
          <w:sz w:val="28"/>
          <w:szCs w:val="28"/>
        </w:rPr>
        <w:t>n đi qua nhi</w:t>
      </w:r>
      <w:r w:rsidRPr="00B06366">
        <w:rPr>
          <w:sz w:val="28"/>
          <w:szCs w:val="28"/>
        </w:rPr>
        <w:t>ề</w:t>
      </w:r>
      <w:r w:rsidRPr="00B06366">
        <w:rPr>
          <w:sz w:val="28"/>
          <w:szCs w:val="28"/>
        </w:rPr>
        <w:t>u vùng/ti</w:t>
      </w:r>
      <w:r w:rsidRPr="00B06366">
        <w:rPr>
          <w:sz w:val="28"/>
          <w:szCs w:val="28"/>
        </w:rPr>
        <w:t>ể</w:t>
      </w:r>
      <w:r w:rsidRPr="00B06366">
        <w:rPr>
          <w:sz w:val="28"/>
          <w:szCs w:val="28"/>
        </w:rPr>
        <w:t>u vùng, d</w:t>
      </w:r>
      <w:r w:rsidRPr="00B06366">
        <w:rPr>
          <w:sz w:val="28"/>
          <w:szCs w:val="28"/>
        </w:rPr>
        <w:t>ữ</w:t>
      </w:r>
      <w:r w:rsidRPr="00B06366">
        <w:rPr>
          <w:sz w:val="28"/>
          <w:szCs w:val="28"/>
        </w:rPr>
        <w:t xml:space="preserve"> li</w:t>
      </w:r>
      <w:r w:rsidRPr="00B06366">
        <w:rPr>
          <w:sz w:val="28"/>
          <w:szCs w:val="28"/>
        </w:rPr>
        <w:t>ệ</w:t>
      </w:r>
      <w:r w:rsidRPr="00B06366">
        <w:rPr>
          <w:sz w:val="28"/>
          <w:szCs w:val="28"/>
        </w:rPr>
        <w:t>u ph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i đư</w:t>
      </w:r>
      <w:r w:rsidRPr="00B06366">
        <w:rPr>
          <w:sz w:val="28"/>
          <w:szCs w:val="28"/>
        </w:rPr>
        <w:t>ợ</w:t>
      </w:r>
      <w:r w:rsidRPr="00B06366">
        <w:rPr>
          <w:sz w:val="28"/>
          <w:szCs w:val="28"/>
        </w:rPr>
        <w:t>c tách theo đo</w:t>
      </w:r>
      <w:r w:rsidRPr="00B06366">
        <w:rPr>
          <w:sz w:val="28"/>
          <w:szCs w:val="28"/>
        </w:rPr>
        <w:t>ạ</w:t>
      </w:r>
      <w:r w:rsidRPr="00B06366">
        <w:rPr>
          <w:sz w:val="28"/>
          <w:szCs w:val="28"/>
        </w:rPr>
        <w:t>n đ</w:t>
      </w:r>
      <w:r w:rsidRPr="00B06366">
        <w:rPr>
          <w:sz w:val="28"/>
          <w:szCs w:val="28"/>
        </w:rPr>
        <w:t>ể</w:t>
      </w:r>
      <w:r w:rsidRPr="00B06366">
        <w:rPr>
          <w:sz w:val="28"/>
          <w:szCs w:val="28"/>
        </w:rPr>
        <w:t xml:space="preserve"> b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o đ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m đ</w:t>
      </w:r>
      <w:r w:rsidRPr="00B06366">
        <w:rPr>
          <w:sz w:val="28"/>
          <w:szCs w:val="28"/>
        </w:rPr>
        <w:t>ị</w:t>
      </w:r>
      <w:r w:rsidRPr="00B06366">
        <w:rPr>
          <w:sz w:val="28"/>
          <w:szCs w:val="28"/>
        </w:rPr>
        <w:t>nh hư</w:t>
      </w:r>
      <w:r w:rsidRPr="00B06366">
        <w:rPr>
          <w:sz w:val="28"/>
          <w:szCs w:val="28"/>
        </w:rPr>
        <w:t>ớ</w:t>
      </w:r>
      <w:r w:rsidRPr="00B06366">
        <w:rPr>
          <w:sz w:val="28"/>
          <w:szCs w:val="28"/>
        </w:rPr>
        <w:t>ng qu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ng cáo phù h</w:t>
      </w:r>
      <w:r w:rsidRPr="00B06366">
        <w:rPr>
          <w:sz w:val="28"/>
          <w:szCs w:val="28"/>
        </w:rPr>
        <w:t>ợ</w:t>
      </w:r>
      <w:r w:rsidRPr="00B06366">
        <w:rPr>
          <w:sz w:val="28"/>
          <w:szCs w:val="28"/>
        </w:rPr>
        <w:t>p t</w:t>
      </w:r>
      <w:r w:rsidRPr="00B06366">
        <w:rPr>
          <w:sz w:val="28"/>
          <w:szCs w:val="28"/>
        </w:rPr>
        <w:t>ừ</w:t>
      </w:r>
      <w:r w:rsidRPr="00B06366">
        <w:rPr>
          <w:sz w:val="28"/>
          <w:szCs w:val="28"/>
        </w:rPr>
        <w:t>ng không gian.</w:t>
      </w:r>
    </w:p>
    <w:p w:rsidR="008C3B57" w:rsidRPr="00B06366" w:rsidRDefault="00A67710" w:rsidP="00F9212D">
      <w:pPr>
        <w:pStyle w:val="ListBullet"/>
        <w:spacing w:before="120" w:after="120" w:line="276" w:lineRule="auto"/>
        <w:jc w:val="both"/>
        <w:rPr>
          <w:sz w:val="28"/>
          <w:szCs w:val="28"/>
        </w:rPr>
      </w:pPr>
      <w:r w:rsidRPr="00B06366">
        <w:rPr>
          <w:sz w:val="28"/>
          <w:szCs w:val="28"/>
        </w:rPr>
        <w:t>Danh m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c này đư</w:t>
      </w:r>
      <w:r w:rsidRPr="00B06366">
        <w:rPr>
          <w:sz w:val="28"/>
          <w:szCs w:val="28"/>
        </w:rPr>
        <w:t>ợ</w:t>
      </w:r>
      <w:r w:rsidRPr="00B06366">
        <w:rPr>
          <w:sz w:val="28"/>
          <w:szCs w:val="28"/>
        </w:rPr>
        <w:t>c s</w:t>
      </w:r>
      <w:r w:rsidRPr="00B06366">
        <w:rPr>
          <w:sz w:val="28"/>
          <w:szCs w:val="28"/>
        </w:rPr>
        <w:t>ử</w:t>
      </w:r>
      <w:r w:rsidRPr="00B06366">
        <w:rPr>
          <w:sz w:val="28"/>
          <w:szCs w:val="28"/>
        </w:rPr>
        <w:t xml:space="preserve"> d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ng đ</w:t>
      </w:r>
      <w:r w:rsidRPr="00B06366">
        <w:rPr>
          <w:sz w:val="28"/>
          <w:szCs w:val="28"/>
        </w:rPr>
        <w:t>ồ</w:t>
      </w:r>
      <w:r w:rsidRPr="00B06366">
        <w:rPr>
          <w:sz w:val="28"/>
          <w:szCs w:val="28"/>
        </w:rPr>
        <w:t>ng th</w:t>
      </w:r>
      <w:r w:rsidRPr="00B06366">
        <w:rPr>
          <w:sz w:val="28"/>
          <w:szCs w:val="28"/>
        </w:rPr>
        <w:t>ờ</w:t>
      </w:r>
      <w:r w:rsidRPr="00B06366">
        <w:rPr>
          <w:sz w:val="28"/>
          <w:szCs w:val="28"/>
        </w:rPr>
        <w:t>i v</w:t>
      </w:r>
      <w:r w:rsidRPr="00B06366">
        <w:rPr>
          <w:sz w:val="28"/>
          <w:szCs w:val="28"/>
        </w:rPr>
        <w:t>ớ</w:t>
      </w:r>
      <w:r w:rsidRPr="00B06366">
        <w:rPr>
          <w:sz w:val="28"/>
          <w:szCs w:val="28"/>
        </w:rPr>
        <w:t>i Ph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 xml:space="preserve"> l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c phân vùn</w:t>
      </w:r>
      <w:r w:rsidRPr="00B06366">
        <w:rPr>
          <w:sz w:val="28"/>
          <w:szCs w:val="28"/>
        </w:rPr>
        <w:t>g không gian, b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 xml:space="preserve"> tiêu chí qu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n lý và các quy đ</w:t>
      </w:r>
      <w:r w:rsidRPr="00B06366">
        <w:rPr>
          <w:sz w:val="28"/>
          <w:szCs w:val="28"/>
        </w:rPr>
        <w:t>ị</w:t>
      </w:r>
      <w:r w:rsidRPr="00B06366">
        <w:rPr>
          <w:sz w:val="28"/>
          <w:szCs w:val="28"/>
        </w:rPr>
        <w:t>nh pháp lu</w:t>
      </w:r>
      <w:r w:rsidRPr="00B06366">
        <w:rPr>
          <w:sz w:val="28"/>
          <w:szCs w:val="28"/>
        </w:rPr>
        <w:t>ậ</w:t>
      </w:r>
      <w:r w:rsidRPr="00B06366">
        <w:rPr>
          <w:sz w:val="28"/>
          <w:szCs w:val="28"/>
        </w:rPr>
        <w:t>t chuyên ngành; không s</w:t>
      </w:r>
      <w:r w:rsidRPr="00B06366">
        <w:rPr>
          <w:sz w:val="28"/>
          <w:szCs w:val="28"/>
        </w:rPr>
        <w:t>ử</w:t>
      </w:r>
      <w:r w:rsidRPr="00B06366">
        <w:rPr>
          <w:sz w:val="28"/>
          <w:szCs w:val="28"/>
        </w:rPr>
        <w:t xml:space="preserve"> d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>ng riêng l</w:t>
      </w:r>
      <w:r w:rsidRPr="00B06366">
        <w:rPr>
          <w:sz w:val="28"/>
          <w:szCs w:val="28"/>
        </w:rPr>
        <w:t>ẻ</w:t>
      </w:r>
      <w:r w:rsidRPr="00B06366">
        <w:rPr>
          <w:sz w:val="28"/>
          <w:szCs w:val="28"/>
        </w:rPr>
        <w:t xml:space="preserve"> đ</w:t>
      </w:r>
      <w:r w:rsidRPr="00B06366">
        <w:rPr>
          <w:sz w:val="28"/>
          <w:szCs w:val="28"/>
        </w:rPr>
        <w:t>ể</w:t>
      </w:r>
      <w:r w:rsidRPr="00B06366">
        <w:rPr>
          <w:sz w:val="28"/>
          <w:szCs w:val="28"/>
        </w:rPr>
        <w:t xml:space="preserve"> xác đ</w:t>
      </w:r>
      <w:r w:rsidRPr="00B06366">
        <w:rPr>
          <w:sz w:val="28"/>
          <w:szCs w:val="28"/>
        </w:rPr>
        <w:t>ị</w:t>
      </w:r>
      <w:r w:rsidRPr="00B06366">
        <w:rPr>
          <w:sz w:val="28"/>
          <w:szCs w:val="28"/>
        </w:rPr>
        <w:t>nh m</w:t>
      </w:r>
      <w:r w:rsidRPr="00B06366">
        <w:rPr>
          <w:sz w:val="28"/>
          <w:szCs w:val="28"/>
        </w:rPr>
        <w:t>ộ</w:t>
      </w:r>
      <w:r w:rsidRPr="00B06366">
        <w:rPr>
          <w:sz w:val="28"/>
          <w:szCs w:val="28"/>
        </w:rPr>
        <w:t>t v</w:t>
      </w:r>
      <w:r w:rsidRPr="00B06366">
        <w:rPr>
          <w:sz w:val="28"/>
          <w:szCs w:val="28"/>
        </w:rPr>
        <w:t>ị</w:t>
      </w:r>
      <w:r w:rsidRPr="00B06366">
        <w:rPr>
          <w:sz w:val="28"/>
          <w:szCs w:val="28"/>
        </w:rPr>
        <w:t xml:space="preserve"> trí c</w:t>
      </w:r>
      <w:r w:rsidRPr="00B06366">
        <w:rPr>
          <w:sz w:val="28"/>
          <w:szCs w:val="28"/>
        </w:rPr>
        <w:t>ụ</w:t>
      </w:r>
      <w:r w:rsidRPr="00B06366">
        <w:rPr>
          <w:sz w:val="28"/>
          <w:szCs w:val="28"/>
        </w:rPr>
        <w:t xml:space="preserve"> th</w:t>
      </w:r>
      <w:r w:rsidRPr="00B06366">
        <w:rPr>
          <w:sz w:val="28"/>
          <w:szCs w:val="28"/>
        </w:rPr>
        <w:t>ể</w:t>
      </w:r>
      <w:r w:rsidRPr="00B06366">
        <w:rPr>
          <w:sz w:val="28"/>
          <w:szCs w:val="28"/>
        </w:rPr>
        <w:t xml:space="preserve"> đư</w:t>
      </w:r>
      <w:r w:rsidRPr="00B06366">
        <w:rPr>
          <w:sz w:val="28"/>
          <w:szCs w:val="28"/>
        </w:rPr>
        <w:t>ợ</w:t>
      </w:r>
      <w:r w:rsidRPr="00B06366">
        <w:rPr>
          <w:sz w:val="28"/>
          <w:szCs w:val="28"/>
        </w:rPr>
        <w:t>c phép qu</w:t>
      </w:r>
      <w:r w:rsidRPr="00B06366">
        <w:rPr>
          <w:sz w:val="28"/>
          <w:szCs w:val="28"/>
        </w:rPr>
        <w:t>ả</w:t>
      </w:r>
      <w:r w:rsidRPr="00B06366">
        <w:rPr>
          <w:sz w:val="28"/>
          <w:szCs w:val="28"/>
        </w:rPr>
        <w:t>ng cáo.</w:t>
      </w:r>
    </w:p>
    <w:sectPr w:rsidR="008C3B57" w:rsidRPr="00B06366" w:rsidSect="00F9212D">
      <w:pgSz w:w="12240" w:h="15840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710" w:rsidRDefault="00A67710">
      <w:pPr>
        <w:spacing w:line="240" w:lineRule="auto"/>
      </w:pPr>
      <w:r>
        <w:separator/>
      </w:r>
    </w:p>
  </w:endnote>
  <w:endnote w:type="continuationSeparator" w:id="0">
    <w:p w:rsidR="00A67710" w:rsidRDefault="00A677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710" w:rsidRDefault="00A67710">
      <w:pPr>
        <w:spacing w:after="0"/>
      </w:pPr>
      <w:r>
        <w:separator/>
      </w:r>
    </w:p>
  </w:footnote>
  <w:footnote w:type="continuationSeparator" w:id="0">
    <w:p w:rsidR="00A67710" w:rsidRDefault="00A677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420D3"/>
    <w:rsid w:val="008C3B57"/>
    <w:rsid w:val="00A67710"/>
    <w:rsid w:val="00AA1D8D"/>
    <w:rsid w:val="00B06366"/>
    <w:rsid w:val="00B47730"/>
    <w:rsid w:val="00CB0664"/>
    <w:rsid w:val="00F9212D"/>
    <w:rsid w:val="00FC693F"/>
    <w:rsid w:val="0402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3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qFormat="1"/>
    <w:lsdException w:name="Body Text Indent" w:semiHidden="1"/>
    <w:lsdException w:name="List Continue" w:qFormat="1"/>
    <w:lsdException w:name="List Continue 2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 w:qFormat="1"/>
    <w:lsdException w:name="Light Grid" w:uiPriority="62" w:unhideWhenUsed="0"/>
    <w:lsdException w:name="Medium Shading 1" w:uiPriority="63" w:unhideWhenUsed="0"/>
    <w:lsdException w:name="Medium Shading 2" w:uiPriority="64" w:unhideWhenUsed="0" w:qFormat="1"/>
    <w:lsdException w:name="Medium List 1" w:uiPriority="65" w:unhideWhenUsed="0" w:qFormat="1"/>
    <w:lsdException w:name="Medium List 2" w:uiPriority="66" w:unhideWhenUsed="0" w:qFormat="1"/>
    <w:lsdException w:name="Medium Grid 1" w:uiPriority="67" w:unhideWhenUsed="0"/>
    <w:lsdException w:name="Medium Grid 2" w:uiPriority="68" w:unhideWhenUsed="0"/>
    <w:lsdException w:name="Medium Grid 3" w:uiPriority="69" w:unhideWhenUsed="0" w:qFormat="1"/>
    <w:lsdException w:name="Dark List" w:uiPriority="70" w:unhideWhenUsed="0"/>
    <w:lsdException w:name="Colorful Shading" w:uiPriority="71" w:unhideWhenUsed="0"/>
    <w:lsdException w:name="Colorful List" w:uiPriority="72" w:unhideWhenUsed="0" w:qFormat="1"/>
    <w:lsdException w:name="Colorful Grid" w:uiPriority="73" w:unhideWhenUsed="0"/>
    <w:lsdException w:name="Light Shading Accent 1" w:uiPriority="60" w:unhideWhenUsed="0" w:qFormat="1"/>
    <w:lsdException w:name="Light List Accent 1" w:uiPriority="61" w:unhideWhenUsed="0" w:qFormat="1"/>
    <w:lsdException w:name="Light Grid Accent 1" w:uiPriority="62" w:unhideWhenUsed="0"/>
    <w:lsdException w:name="Medium Shading 1 Accent 1" w:uiPriority="63" w:unhideWhenUsed="0" w:qFormat="1"/>
    <w:lsdException w:name="Medium Shading 2 Accent 1" w:uiPriority="64" w:unhideWhenUsed="0" w:qFormat="1"/>
    <w:lsdException w:name="Medium List 1 Accent 1" w:uiPriority="65" w:unhideWhenUsed="0"/>
    <w:lsdException w:name="Revision" w:semiHidden="1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 w:qFormat="1"/>
    <w:lsdException w:name="Medium Grid 1 Accent 1" w:uiPriority="67" w:unhideWhenUsed="0" w:qFormat="1"/>
    <w:lsdException w:name="Medium Grid 2 Accent 1" w:uiPriority="68" w:unhideWhenUsed="0"/>
    <w:lsdException w:name="Medium Grid 3 Accent 1" w:uiPriority="69" w:unhideWhenUsed="0" w:qFormat="1"/>
    <w:lsdException w:name="Dark List Accent 1" w:uiPriority="70" w:unhideWhenUsed="0" w:qFormat="1"/>
    <w:lsdException w:name="Colorful Shading Accent 1" w:uiPriority="71" w:unhideWhenUsed="0"/>
    <w:lsdException w:name="Colorful List Accent 1" w:uiPriority="72" w:unhideWhenUsed="0" w:qFormat="1"/>
    <w:lsdException w:name="Colorful Grid Accent 1" w:uiPriority="73" w:unhideWhenUsed="0"/>
    <w:lsdException w:name="Light Shading Accent 2" w:uiPriority="60" w:unhideWhenUsed="0" w:qFormat="1"/>
    <w:lsdException w:name="Light List Accent 2" w:uiPriority="61" w:unhideWhenUsed="0" w:qFormat="1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 w:qFormat="1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 w:qFormat="1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 w:qFormat="1"/>
    <w:lsdException w:name="Light Shading Accent 3" w:uiPriority="60" w:unhideWhenUsed="0"/>
    <w:lsdException w:name="Light List Accent 3" w:uiPriority="61" w:unhideWhenUsed="0" w:qFormat="1"/>
    <w:lsdException w:name="Light Grid Accent 3" w:uiPriority="62" w:unhideWhenUsed="0" w:qFormat="1"/>
    <w:lsdException w:name="Medium Shading 1 Accent 3" w:uiPriority="63" w:unhideWhenUsed="0"/>
    <w:lsdException w:name="Medium Shading 2 Accent 3" w:uiPriority="64" w:unhideWhenUsed="0" w:qFormat="1"/>
    <w:lsdException w:name="Medium List 1 Accent 3" w:uiPriority="65" w:unhideWhenUsed="0" w:qFormat="1"/>
    <w:lsdException w:name="Medium List 2 Accent 3" w:uiPriority="66" w:unhideWhenUsed="0"/>
    <w:lsdException w:name="Medium Grid 1 Accent 3" w:uiPriority="67" w:unhideWhenUsed="0" w:qFormat="1"/>
    <w:lsdException w:name="Medium Grid 2 Accent 3" w:uiPriority="68" w:unhideWhenUsed="0" w:qFormat="1"/>
    <w:lsdException w:name="Medium Grid 3 Accent 3" w:uiPriority="69" w:unhideWhenUsed="0" w:qFormat="1"/>
    <w:lsdException w:name="Dark List Accent 3" w:uiPriority="70" w:unhideWhenUsed="0"/>
    <w:lsdException w:name="Colorful Shading Accent 3" w:uiPriority="71" w:unhideWhenUsed="0" w:qFormat="1"/>
    <w:lsdException w:name="Colorful List Accent 3" w:uiPriority="72" w:unhideWhenUsed="0" w:qFormat="1"/>
    <w:lsdException w:name="Colorful Grid Accent 3" w:uiPriority="73" w:unhideWhenUsed="0" w:qFormat="1"/>
    <w:lsdException w:name="Light Shading Accent 4" w:uiPriority="60" w:unhideWhenUsed="0"/>
    <w:lsdException w:name="Light List Accent 4" w:uiPriority="61" w:unhideWhenUsed="0" w:qFormat="1"/>
    <w:lsdException w:name="Light Grid Accent 4" w:uiPriority="62" w:unhideWhenUsed="0" w:qFormat="1"/>
    <w:lsdException w:name="Medium Shading 1 Accent 4" w:uiPriority="63" w:unhideWhenUsed="0"/>
    <w:lsdException w:name="Medium Shading 2 Accent 4" w:uiPriority="64" w:unhideWhenUsed="0" w:qFormat="1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 w:qFormat="1"/>
    <w:lsdException w:name="Medium Grid 3 Accent 4" w:uiPriority="69" w:unhideWhenUsed="0" w:qFormat="1"/>
    <w:lsdException w:name="Dark List Accent 4" w:uiPriority="70" w:unhideWhenUsed="0"/>
    <w:lsdException w:name="Colorful Shading Accent 4" w:uiPriority="71" w:unhideWhenUsed="0" w:qFormat="1"/>
    <w:lsdException w:name="Colorful List Accent 4" w:uiPriority="72" w:unhideWhenUsed="0" w:qFormat="1"/>
    <w:lsdException w:name="Colorful Grid Accent 4" w:uiPriority="73" w:unhideWhenUsed="0" w:qFormat="1"/>
    <w:lsdException w:name="Light Shading Accent 5" w:uiPriority="60" w:unhideWhenUsed="0"/>
    <w:lsdException w:name="Light List Accent 5" w:uiPriority="61" w:unhideWhenUsed="0" w:qFormat="1"/>
    <w:lsdException w:name="Light Grid Accent 5" w:uiPriority="62" w:unhideWhenUsed="0" w:qFormat="1"/>
    <w:lsdException w:name="Medium Shading 1 Accent 5" w:uiPriority="63" w:unhideWhenUsed="0" w:qFormat="1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 w:qFormat="1"/>
    <w:lsdException w:name="Medium Grid 1 Accent 5" w:uiPriority="67" w:unhideWhenUsed="0" w:qFormat="1"/>
    <w:lsdException w:name="Medium Grid 2 Accent 5" w:uiPriority="68" w:unhideWhenUsed="0" w:qFormat="1"/>
    <w:lsdException w:name="Medium Grid 3 Accent 5" w:uiPriority="69" w:unhideWhenUsed="0"/>
    <w:lsdException w:name="Dark List Accent 5" w:uiPriority="70" w:unhideWhenUsed="0"/>
    <w:lsdException w:name="Colorful Shading Accent 5" w:uiPriority="71" w:unhideWhenUsed="0" w:qFormat="1"/>
    <w:lsdException w:name="Colorful List Accent 5" w:uiPriority="72" w:unhideWhenUsed="0" w:qFormat="1"/>
    <w:lsdException w:name="Colorful Grid Accent 5" w:uiPriority="73" w:unhideWhenUsed="0"/>
    <w:lsdException w:name="Light Shading Accent 6" w:uiPriority="60" w:unhideWhenUsed="0" w:qFormat="1"/>
    <w:lsdException w:name="Light List Accent 6" w:uiPriority="61" w:unhideWhenUsed="0"/>
    <w:lsdException w:name="Light Grid Accent 6" w:uiPriority="62" w:unhideWhenUsed="0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 w:qFormat="1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 w:qFormat="1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pPr>
      <w:spacing w:after="60" w:line="259" w:lineRule="auto"/>
    </w:pPr>
    <w:rPr>
      <w:rFonts w:ascii="Times New Roman" w:hAnsi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2">
    <w:name w:val="Body Text 2"/>
    <w:basedOn w:val="Normal"/>
    <w:link w:val="BodyText2Char"/>
    <w:uiPriority w:val="99"/>
    <w:unhideWhenUsed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120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qFormat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qFormat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qFormat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qFormat/>
    <w:pPr>
      <w:numPr>
        <w:numId w:val="3"/>
      </w:numPr>
      <w:contextualSpacing/>
    </w:pPr>
  </w:style>
  <w:style w:type="paragraph" w:styleId="ListContinue">
    <w:name w:val="List Continue"/>
    <w:basedOn w:val="Normal"/>
    <w:uiPriority w:val="99"/>
    <w:unhideWhenUsed/>
    <w:qFormat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qFormat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ListNumber">
    <w:name w:val="List Number"/>
    <w:basedOn w:val="Normal"/>
    <w:uiPriority w:val="99"/>
    <w:unhideWhenUsed/>
    <w:qFormat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qFormat/>
    <w:pPr>
      <w:numPr>
        <w:numId w:val="5"/>
      </w:numPr>
      <w:contextualSpacing/>
    </w:pPr>
  </w:style>
  <w:style w:type="paragraph" w:styleId="ListNumber3">
    <w:name w:val="List Number 3"/>
    <w:basedOn w:val="Normal"/>
    <w:uiPriority w:val="99"/>
    <w:unhideWhenUsed/>
    <w:qFormat/>
    <w:pPr>
      <w:numPr>
        <w:numId w:val="6"/>
      </w:numPr>
      <w:contextualSpacing/>
    </w:pPr>
  </w:style>
  <w:style w:type="paragraph" w:styleId="MacroText">
    <w:name w:val="macro"/>
    <w:link w:val="MacroTextChar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LightShading">
    <w:name w:val="Light Shading"/>
    <w:basedOn w:val="TableNormal"/>
    <w:uiPriority w:val="60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qFormat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qFormat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character" w:customStyle="1" w:styleId="BodyText2Char">
    <w:name w:val="Body Text 2 Char"/>
    <w:basedOn w:val="DefaultParagraphFont"/>
    <w:link w:val="BodyText2"/>
    <w:uiPriority w:val="99"/>
    <w:qFormat/>
  </w:style>
  <w:style w:type="character" w:customStyle="1" w:styleId="BodyText3Char">
    <w:name w:val="Body Text 3 Char"/>
    <w:basedOn w:val="DefaultParagraphFont"/>
    <w:link w:val="BodyText3"/>
    <w:uiPriority w:val="99"/>
    <w:qFormat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b/>
      <w:bCs/>
      <w:i/>
      <w:iCs/>
      <w:color w:val="4F81BD" w:themeColor="accent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7F7F7F" w:themeColor="text1" w:themeTint="80"/>
    </w:rPr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4F81BD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C0504D" w:themeColor="accent2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BookTitle1">
    <w:name w:val="Book Title1"/>
    <w:basedOn w:val="DefaultParagraphFont"/>
    <w:uiPriority w:val="33"/>
    <w:qFormat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3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qFormat="1"/>
    <w:lsdException w:name="Body Text Indent" w:semiHidden="1"/>
    <w:lsdException w:name="List Continue" w:qFormat="1"/>
    <w:lsdException w:name="List Continue 2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 w:qFormat="1"/>
    <w:lsdException w:name="Light Grid" w:uiPriority="62" w:unhideWhenUsed="0"/>
    <w:lsdException w:name="Medium Shading 1" w:uiPriority="63" w:unhideWhenUsed="0"/>
    <w:lsdException w:name="Medium Shading 2" w:uiPriority="64" w:unhideWhenUsed="0" w:qFormat="1"/>
    <w:lsdException w:name="Medium List 1" w:uiPriority="65" w:unhideWhenUsed="0" w:qFormat="1"/>
    <w:lsdException w:name="Medium List 2" w:uiPriority="66" w:unhideWhenUsed="0" w:qFormat="1"/>
    <w:lsdException w:name="Medium Grid 1" w:uiPriority="67" w:unhideWhenUsed="0"/>
    <w:lsdException w:name="Medium Grid 2" w:uiPriority="68" w:unhideWhenUsed="0"/>
    <w:lsdException w:name="Medium Grid 3" w:uiPriority="69" w:unhideWhenUsed="0" w:qFormat="1"/>
    <w:lsdException w:name="Dark List" w:uiPriority="70" w:unhideWhenUsed="0"/>
    <w:lsdException w:name="Colorful Shading" w:uiPriority="71" w:unhideWhenUsed="0"/>
    <w:lsdException w:name="Colorful List" w:uiPriority="72" w:unhideWhenUsed="0" w:qFormat="1"/>
    <w:lsdException w:name="Colorful Grid" w:uiPriority="73" w:unhideWhenUsed="0"/>
    <w:lsdException w:name="Light Shading Accent 1" w:uiPriority="60" w:unhideWhenUsed="0" w:qFormat="1"/>
    <w:lsdException w:name="Light List Accent 1" w:uiPriority="61" w:unhideWhenUsed="0" w:qFormat="1"/>
    <w:lsdException w:name="Light Grid Accent 1" w:uiPriority="62" w:unhideWhenUsed="0"/>
    <w:lsdException w:name="Medium Shading 1 Accent 1" w:uiPriority="63" w:unhideWhenUsed="0" w:qFormat="1"/>
    <w:lsdException w:name="Medium Shading 2 Accent 1" w:uiPriority="64" w:unhideWhenUsed="0" w:qFormat="1"/>
    <w:lsdException w:name="Medium List 1 Accent 1" w:uiPriority="65" w:unhideWhenUsed="0"/>
    <w:lsdException w:name="Revision" w:semiHidden="1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 w:qFormat="1"/>
    <w:lsdException w:name="Medium Grid 1 Accent 1" w:uiPriority="67" w:unhideWhenUsed="0" w:qFormat="1"/>
    <w:lsdException w:name="Medium Grid 2 Accent 1" w:uiPriority="68" w:unhideWhenUsed="0"/>
    <w:lsdException w:name="Medium Grid 3 Accent 1" w:uiPriority="69" w:unhideWhenUsed="0" w:qFormat="1"/>
    <w:lsdException w:name="Dark List Accent 1" w:uiPriority="70" w:unhideWhenUsed="0" w:qFormat="1"/>
    <w:lsdException w:name="Colorful Shading Accent 1" w:uiPriority="71" w:unhideWhenUsed="0"/>
    <w:lsdException w:name="Colorful List Accent 1" w:uiPriority="72" w:unhideWhenUsed="0" w:qFormat="1"/>
    <w:lsdException w:name="Colorful Grid Accent 1" w:uiPriority="73" w:unhideWhenUsed="0"/>
    <w:lsdException w:name="Light Shading Accent 2" w:uiPriority="60" w:unhideWhenUsed="0" w:qFormat="1"/>
    <w:lsdException w:name="Light List Accent 2" w:uiPriority="61" w:unhideWhenUsed="0" w:qFormat="1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 w:qFormat="1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 w:qFormat="1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 w:qFormat="1"/>
    <w:lsdException w:name="Light Shading Accent 3" w:uiPriority="60" w:unhideWhenUsed="0"/>
    <w:lsdException w:name="Light List Accent 3" w:uiPriority="61" w:unhideWhenUsed="0" w:qFormat="1"/>
    <w:lsdException w:name="Light Grid Accent 3" w:uiPriority="62" w:unhideWhenUsed="0" w:qFormat="1"/>
    <w:lsdException w:name="Medium Shading 1 Accent 3" w:uiPriority="63" w:unhideWhenUsed="0"/>
    <w:lsdException w:name="Medium Shading 2 Accent 3" w:uiPriority="64" w:unhideWhenUsed="0" w:qFormat="1"/>
    <w:lsdException w:name="Medium List 1 Accent 3" w:uiPriority="65" w:unhideWhenUsed="0" w:qFormat="1"/>
    <w:lsdException w:name="Medium List 2 Accent 3" w:uiPriority="66" w:unhideWhenUsed="0"/>
    <w:lsdException w:name="Medium Grid 1 Accent 3" w:uiPriority="67" w:unhideWhenUsed="0" w:qFormat="1"/>
    <w:lsdException w:name="Medium Grid 2 Accent 3" w:uiPriority="68" w:unhideWhenUsed="0" w:qFormat="1"/>
    <w:lsdException w:name="Medium Grid 3 Accent 3" w:uiPriority="69" w:unhideWhenUsed="0" w:qFormat="1"/>
    <w:lsdException w:name="Dark List Accent 3" w:uiPriority="70" w:unhideWhenUsed="0"/>
    <w:lsdException w:name="Colorful Shading Accent 3" w:uiPriority="71" w:unhideWhenUsed="0" w:qFormat="1"/>
    <w:lsdException w:name="Colorful List Accent 3" w:uiPriority="72" w:unhideWhenUsed="0" w:qFormat="1"/>
    <w:lsdException w:name="Colorful Grid Accent 3" w:uiPriority="73" w:unhideWhenUsed="0" w:qFormat="1"/>
    <w:lsdException w:name="Light Shading Accent 4" w:uiPriority="60" w:unhideWhenUsed="0"/>
    <w:lsdException w:name="Light List Accent 4" w:uiPriority="61" w:unhideWhenUsed="0" w:qFormat="1"/>
    <w:lsdException w:name="Light Grid Accent 4" w:uiPriority="62" w:unhideWhenUsed="0" w:qFormat="1"/>
    <w:lsdException w:name="Medium Shading 1 Accent 4" w:uiPriority="63" w:unhideWhenUsed="0"/>
    <w:lsdException w:name="Medium Shading 2 Accent 4" w:uiPriority="64" w:unhideWhenUsed="0" w:qFormat="1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 w:qFormat="1"/>
    <w:lsdException w:name="Medium Grid 3 Accent 4" w:uiPriority="69" w:unhideWhenUsed="0" w:qFormat="1"/>
    <w:lsdException w:name="Dark List Accent 4" w:uiPriority="70" w:unhideWhenUsed="0"/>
    <w:lsdException w:name="Colorful Shading Accent 4" w:uiPriority="71" w:unhideWhenUsed="0" w:qFormat="1"/>
    <w:lsdException w:name="Colorful List Accent 4" w:uiPriority="72" w:unhideWhenUsed="0" w:qFormat="1"/>
    <w:lsdException w:name="Colorful Grid Accent 4" w:uiPriority="73" w:unhideWhenUsed="0" w:qFormat="1"/>
    <w:lsdException w:name="Light Shading Accent 5" w:uiPriority="60" w:unhideWhenUsed="0"/>
    <w:lsdException w:name="Light List Accent 5" w:uiPriority="61" w:unhideWhenUsed="0" w:qFormat="1"/>
    <w:lsdException w:name="Light Grid Accent 5" w:uiPriority="62" w:unhideWhenUsed="0" w:qFormat="1"/>
    <w:lsdException w:name="Medium Shading 1 Accent 5" w:uiPriority="63" w:unhideWhenUsed="0" w:qFormat="1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 w:qFormat="1"/>
    <w:lsdException w:name="Medium Grid 1 Accent 5" w:uiPriority="67" w:unhideWhenUsed="0" w:qFormat="1"/>
    <w:lsdException w:name="Medium Grid 2 Accent 5" w:uiPriority="68" w:unhideWhenUsed="0" w:qFormat="1"/>
    <w:lsdException w:name="Medium Grid 3 Accent 5" w:uiPriority="69" w:unhideWhenUsed="0"/>
    <w:lsdException w:name="Dark List Accent 5" w:uiPriority="70" w:unhideWhenUsed="0"/>
    <w:lsdException w:name="Colorful Shading Accent 5" w:uiPriority="71" w:unhideWhenUsed="0" w:qFormat="1"/>
    <w:lsdException w:name="Colorful List Accent 5" w:uiPriority="72" w:unhideWhenUsed="0" w:qFormat="1"/>
    <w:lsdException w:name="Colorful Grid Accent 5" w:uiPriority="73" w:unhideWhenUsed="0"/>
    <w:lsdException w:name="Light Shading Accent 6" w:uiPriority="60" w:unhideWhenUsed="0" w:qFormat="1"/>
    <w:lsdException w:name="Light List Accent 6" w:uiPriority="61" w:unhideWhenUsed="0"/>
    <w:lsdException w:name="Light Grid Accent 6" w:uiPriority="62" w:unhideWhenUsed="0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 w:qFormat="1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 w:qFormat="1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pPr>
      <w:spacing w:after="60" w:line="259" w:lineRule="auto"/>
    </w:pPr>
    <w:rPr>
      <w:rFonts w:ascii="Times New Roman" w:hAnsi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2">
    <w:name w:val="Body Text 2"/>
    <w:basedOn w:val="Normal"/>
    <w:link w:val="BodyText2Char"/>
    <w:uiPriority w:val="99"/>
    <w:unhideWhenUsed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120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qFormat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qFormat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qFormat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qFormat/>
    <w:pPr>
      <w:numPr>
        <w:numId w:val="3"/>
      </w:numPr>
      <w:contextualSpacing/>
    </w:pPr>
  </w:style>
  <w:style w:type="paragraph" w:styleId="ListContinue">
    <w:name w:val="List Continue"/>
    <w:basedOn w:val="Normal"/>
    <w:uiPriority w:val="99"/>
    <w:unhideWhenUsed/>
    <w:qFormat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qFormat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ListNumber">
    <w:name w:val="List Number"/>
    <w:basedOn w:val="Normal"/>
    <w:uiPriority w:val="99"/>
    <w:unhideWhenUsed/>
    <w:qFormat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qFormat/>
    <w:pPr>
      <w:numPr>
        <w:numId w:val="5"/>
      </w:numPr>
      <w:contextualSpacing/>
    </w:pPr>
  </w:style>
  <w:style w:type="paragraph" w:styleId="ListNumber3">
    <w:name w:val="List Number 3"/>
    <w:basedOn w:val="Normal"/>
    <w:uiPriority w:val="99"/>
    <w:unhideWhenUsed/>
    <w:qFormat/>
    <w:pPr>
      <w:numPr>
        <w:numId w:val="6"/>
      </w:numPr>
      <w:contextualSpacing/>
    </w:pPr>
  </w:style>
  <w:style w:type="paragraph" w:styleId="MacroText">
    <w:name w:val="macro"/>
    <w:link w:val="MacroTextChar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LightShading">
    <w:name w:val="Light Shading"/>
    <w:basedOn w:val="TableNormal"/>
    <w:uiPriority w:val="60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qFormat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qFormat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character" w:customStyle="1" w:styleId="BodyText2Char">
    <w:name w:val="Body Text 2 Char"/>
    <w:basedOn w:val="DefaultParagraphFont"/>
    <w:link w:val="BodyText2"/>
    <w:uiPriority w:val="99"/>
    <w:qFormat/>
  </w:style>
  <w:style w:type="character" w:customStyle="1" w:styleId="BodyText3Char">
    <w:name w:val="Body Text 3 Char"/>
    <w:basedOn w:val="DefaultParagraphFont"/>
    <w:link w:val="BodyText3"/>
    <w:uiPriority w:val="99"/>
    <w:qFormat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b/>
      <w:bCs/>
      <w:i/>
      <w:iCs/>
      <w:color w:val="4F81BD" w:themeColor="accent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7F7F7F" w:themeColor="text1" w:themeTint="80"/>
    </w:rPr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4F81BD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C0504D" w:themeColor="accent2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BookTitle1">
    <w:name w:val="Book Title1"/>
    <w:basedOn w:val="DefaultParagraphFont"/>
    <w:uiPriority w:val="33"/>
    <w:qFormat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32F074-AFDE-47A7-924A-CEDFA419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2767</Words>
  <Characters>15775</Characters>
  <Application>Microsoft Office Word</Application>
  <DocSecurity>0</DocSecurity>
  <Lines>131</Lines>
  <Paragraphs>37</Paragraphs>
  <ScaleCrop>false</ScaleCrop>
  <Company>TKC</Company>
  <LinksUpToDate>false</LinksUpToDate>
  <CharactersWithSpaces>18505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Magic</cp:lastModifiedBy>
  <cp:revision>4</cp:revision>
  <dcterms:created xsi:type="dcterms:W3CDTF">2013-12-23T23:15:00Z</dcterms:created>
  <dcterms:modified xsi:type="dcterms:W3CDTF">2026-08-14T06:09:00Z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eyJoZGlkIjoiZjdhM2NmMzFkMzBmZDk2ZDI4YTc2MmI0NmE3MTE0YmQiLCJ1c2VySWQiOiIxMzkyMjY0NTg3NDAwIn0=</vt:lpwstr>
  </property>
  <property fmtid="{D5CDD505-2E9C-101B-9397-08002B2CF9AE}" pid="3" name="KSOProductBuildVer">
    <vt:lpwstr>1033-12.1.0.25862</vt:lpwstr>
  </property>
  <property fmtid="{D5CDD505-2E9C-101B-9397-08002B2CF9AE}" pid="4" name="ICV">
    <vt:lpwstr>F6F9A5256D29483C8047DD34765B83FD_13</vt:lpwstr>
  </property>
</Properties>
</file>